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951" w:rsidRPr="002818D0" w:rsidRDefault="00140951">
      <w:pPr>
        <w:autoSpaceDE w:val="0"/>
        <w:autoSpaceDN w:val="0"/>
        <w:spacing w:after="78" w:line="220" w:lineRule="exact"/>
        <w:rPr>
          <w:lang w:val="ru-RU"/>
        </w:rPr>
      </w:pPr>
    </w:p>
    <w:p w:rsidR="008D6053" w:rsidRDefault="002F7987">
      <w:pPr>
        <w:autoSpaceDE w:val="0"/>
        <w:autoSpaceDN w:val="0"/>
        <w:spacing w:after="0" w:line="230" w:lineRule="auto"/>
        <w:ind w:right="3432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noProof/>
          <w:color w:val="000000"/>
          <w:sz w:val="24"/>
          <w:lang w:val="ru-RU" w:eastAsia="ru-RU"/>
        </w:rPr>
        <w:drawing>
          <wp:inline distT="0" distB="0" distL="0" distR="0">
            <wp:extent cx="6797094" cy="9065623"/>
            <wp:effectExtent l="0" t="0" r="3810" b="2540"/>
            <wp:docPr id="1" name="Рисунок 1" descr="C:\Users\Учитель\Downloads\photo169872938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Downloads\photo1698729382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3519" cy="9074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6053" w:rsidRDefault="008D6053">
      <w:pPr>
        <w:autoSpaceDE w:val="0"/>
        <w:autoSpaceDN w:val="0"/>
        <w:spacing w:after="0" w:line="230" w:lineRule="auto"/>
        <w:ind w:right="3432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8D6053" w:rsidRDefault="008D6053">
      <w:pPr>
        <w:autoSpaceDE w:val="0"/>
        <w:autoSpaceDN w:val="0"/>
        <w:spacing w:after="0" w:line="230" w:lineRule="auto"/>
        <w:ind w:right="3432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8D6053" w:rsidRDefault="008D6053">
      <w:pPr>
        <w:autoSpaceDE w:val="0"/>
        <w:autoSpaceDN w:val="0"/>
        <w:spacing w:after="0" w:line="230" w:lineRule="auto"/>
        <w:ind w:right="3432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8D6053" w:rsidRDefault="008D6053">
      <w:pPr>
        <w:autoSpaceDE w:val="0"/>
        <w:autoSpaceDN w:val="0"/>
        <w:spacing w:after="0" w:line="230" w:lineRule="auto"/>
        <w:ind w:right="3432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8D6053" w:rsidRDefault="008D6053">
      <w:pPr>
        <w:autoSpaceDE w:val="0"/>
        <w:autoSpaceDN w:val="0"/>
        <w:spacing w:after="0" w:line="230" w:lineRule="auto"/>
        <w:ind w:right="3432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8D6053" w:rsidRDefault="008D6053">
      <w:pPr>
        <w:autoSpaceDE w:val="0"/>
        <w:autoSpaceDN w:val="0"/>
        <w:spacing w:after="0" w:line="230" w:lineRule="auto"/>
        <w:ind w:right="3432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140951" w:rsidRPr="002818D0" w:rsidRDefault="00140951">
      <w:pPr>
        <w:autoSpaceDE w:val="0"/>
        <w:autoSpaceDN w:val="0"/>
        <w:spacing w:after="216" w:line="220" w:lineRule="exact"/>
        <w:rPr>
          <w:lang w:val="ru-RU"/>
        </w:rPr>
      </w:pPr>
      <w:bookmarkStart w:id="0" w:name="_GoBack"/>
      <w:bookmarkEnd w:id="0"/>
    </w:p>
    <w:p w:rsidR="00140951" w:rsidRPr="002818D0" w:rsidRDefault="002818D0">
      <w:pPr>
        <w:autoSpaceDE w:val="0"/>
        <w:autoSpaceDN w:val="0"/>
        <w:spacing w:after="0" w:line="230" w:lineRule="auto"/>
        <w:rPr>
          <w:lang w:val="ru-RU"/>
        </w:rPr>
      </w:pPr>
      <w:r w:rsidRPr="002818D0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140951" w:rsidRPr="002818D0" w:rsidRDefault="002818D0">
      <w:pPr>
        <w:autoSpaceDE w:val="0"/>
        <w:autoSpaceDN w:val="0"/>
        <w:spacing w:before="346" w:after="0" w:line="286" w:lineRule="auto"/>
        <w:ind w:right="144" w:firstLine="18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Рабочая программа по родному языку (русскому) для обучающихся 5 классов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(Приказ </w:t>
      </w:r>
      <w:proofErr w:type="spellStart"/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Минпросвещения</w:t>
      </w:r>
      <w:proofErr w:type="spellEnd"/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 России от 31.05.2021 г. № 287, зарегистрирован Министерством юстиции Российской Федерации 05.07.2021 г., № 64101) (далее </w:t>
      </w:r>
      <w:proofErr w:type="gramStart"/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—Ф</w:t>
      </w:r>
      <w:proofErr w:type="gramEnd"/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ГОС ООО), Концепции преподавания русского языка и литературы в Российской Федерации (утверждена распоряжением Правительства Российской Федерации от 9 апреля </w:t>
      </w:r>
      <w:proofErr w:type="gramStart"/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2016 г. № 637-р), а также Примерной программы воспитания с учётом распределённых по классам проверяемых требований к результатам освоения Основной образовательной программы основного общего образования.</w:t>
      </w:r>
      <w:proofErr w:type="gramEnd"/>
    </w:p>
    <w:p w:rsidR="00140951" w:rsidRPr="002818D0" w:rsidRDefault="002818D0">
      <w:pPr>
        <w:autoSpaceDE w:val="0"/>
        <w:autoSpaceDN w:val="0"/>
        <w:spacing w:before="264" w:after="0" w:line="230" w:lineRule="auto"/>
        <w:rPr>
          <w:lang w:val="ru-RU"/>
        </w:rPr>
      </w:pPr>
      <w:r w:rsidRPr="002818D0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«РОДНОЙ ЯЗЫК (РУССКИЙ)»</w:t>
      </w:r>
    </w:p>
    <w:p w:rsidR="00140951" w:rsidRPr="002818D0" w:rsidRDefault="002818D0">
      <w:pPr>
        <w:autoSpaceDE w:val="0"/>
        <w:autoSpaceDN w:val="0"/>
        <w:spacing w:before="166" w:after="0" w:line="286" w:lineRule="auto"/>
        <w:ind w:firstLine="18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Содержание программы обеспечивает достижение результатов освоения основной образовательной программы основного общего образования в части требований, заданных Федеральным </w:t>
      </w:r>
      <w:r w:rsidRPr="002818D0">
        <w:rPr>
          <w:lang w:val="ru-RU"/>
        </w:rPr>
        <w:br/>
      </w: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государственным образовательным стандартом основного общего образования к предметной </w:t>
      </w:r>
      <w:proofErr w:type="spellStart"/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области</w:t>
      </w:r>
      <w:proofErr w:type="gramStart"/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«Р</w:t>
      </w:r>
      <w:proofErr w:type="gramEnd"/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одной</w:t>
      </w:r>
      <w:proofErr w:type="spellEnd"/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 язык и родная литература». Программа ориентирована на сопровождение и поддержку курса русского языка, входящего в предметную область «Русский язык и литература». Цели курса русского языка в рамках образовательной области «Родной язык и родная литература» имеют специфику, обусловленную дополнительным по своему содержанию характером курса, а также особенностями функционирования русского языка в разных регионах Российской Федерации.</w:t>
      </w:r>
    </w:p>
    <w:p w:rsidR="00140951" w:rsidRPr="002818D0" w:rsidRDefault="002818D0">
      <w:pPr>
        <w:autoSpaceDE w:val="0"/>
        <w:autoSpaceDN w:val="0"/>
        <w:spacing w:before="70" w:after="0" w:line="281" w:lineRule="auto"/>
        <w:ind w:firstLine="18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Курс «Родной язык (русский)» направлен на удовлетворение потребности </w:t>
      </w:r>
      <w:proofErr w:type="gramStart"/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обучающихся</w:t>
      </w:r>
      <w:proofErr w:type="gramEnd"/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 в изучении родного языка как инструмента познания национальной культуры и самореализации в ней. Учебный предмет «Родной язык (русский)» не ущемляет права </w:t>
      </w:r>
      <w:proofErr w:type="gramStart"/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обучающихся</w:t>
      </w:r>
      <w:proofErr w:type="gramEnd"/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, изучающих иные родные языки (не русский). Поэтому учебное время, отведённое на изучение данной дисциплины, не может рассматриваться как время для углублённого изучения основного курса «Русский язык».</w:t>
      </w:r>
    </w:p>
    <w:p w:rsidR="00140951" w:rsidRPr="002818D0" w:rsidRDefault="002818D0">
      <w:pPr>
        <w:autoSpaceDE w:val="0"/>
        <w:autoSpaceDN w:val="0"/>
        <w:spacing w:before="70" w:after="0" w:line="281" w:lineRule="auto"/>
        <w:ind w:firstLine="18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В содержании курса «Родной язык (русский)» предусматривается расширение сведений, имеющих отношение не к внутреннему системному устройству языка, а к вопросам реализации языковой системы в речи‚ внешней стороне существования языка: к многообразным связям русского языка с цивилизацией и культурой, государством и обществом. Программа учебного предмета отражает социокультурный контекст существования русского языка, в частности те языковые аспекты, которые обнаруживают прямую, непосредственную культурно-историческую обусловленность. </w:t>
      </w:r>
    </w:p>
    <w:p w:rsidR="00140951" w:rsidRPr="002818D0" w:rsidRDefault="002818D0">
      <w:pPr>
        <w:autoSpaceDE w:val="0"/>
        <w:autoSpaceDN w:val="0"/>
        <w:spacing w:before="264" w:after="0" w:line="230" w:lineRule="auto"/>
        <w:rPr>
          <w:lang w:val="ru-RU"/>
        </w:rPr>
      </w:pPr>
      <w:r w:rsidRPr="002818D0">
        <w:rPr>
          <w:rFonts w:ascii="Times New Roman" w:eastAsia="Times New Roman" w:hAnsi="Times New Roman"/>
          <w:b/>
          <w:color w:val="000000"/>
          <w:sz w:val="24"/>
          <w:lang w:val="ru-RU"/>
        </w:rPr>
        <w:t>ЦЕЛИ ИЗУЧЕНИЯ УЧЕБНОГО ПРЕДМЕТА «РОДНОЙ ЯЗЫК (РУССКИЙ)»</w:t>
      </w:r>
    </w:p>
    <w:p w:rsidR="00140951" w:rsidRPr="002818D0" w:rsidRDefault="002818D0">
      <w:pPr>
        <w:tabs>
          <w:tab w:val="left" w:pos="180"/>
        </w:tabs>
        <w:autoSpaceDE w:val="0"/>
        <w:autoSpaceDN w:val="0"/>
        <w:spacing w:before="166" w:after="0" w:line="262" w:lineRule="auto"/>
        <w:ind w:right="1008"/>
        <w:rPr>
          <w:lang w:val="ru-RU"/>
        </w:rPr>
      </w:pPr>
      <w:r w:rsidRPr="002818D0">
        <w:rPr>
          <w:lang w:val="ru-RU"/>
        </w:rPr>
        <w:tab/>
      </w: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Целями изучения родного языка (русского) по программам основного общего образования являются:</w:t>
      </w:r>
    </w:p>
    <w:p w:rsidR="00140951" w:rsidRPr="002818D0" w:rsidRDefault="002818D0">
      <w:pPr>
        <w:autoSpaceDE w:val="0"/>
        <w:autoSpaceDN w:val="0"/>
        <w:spacing w:before="178" w:after="0" w:line="286" w:lineRule="auto"/>
        <w:ind w:left="42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—  воспитание гражданина и патриота; формирование российской гражданской идентичности в поликультурном и многоконфессиональном обществе; развитие представлений о родном русском языке как духовной, нравственной и культурной ценности народа; осознание национального своеобразия русского языка; формирование познавательного интереса, любви, уважительного отношения к русскому языку, а через него — к родной культуре; воспитание ответственного отношения к сохранению и развитию родного языка, формирование волонтёрской позиции в отношении популяризации родного языка; воспитание уважительного отношения к культурам и языкам народов России; овладение культурой межнационального общения;</w:t>
      </w:r>
    </w:p>
    <w:p w:rsidR="00140951" w:rsidRPr="002818D0" w:rsidRDefault="002818D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—  расширение  знаний  о  национальной  специфике  русского языка и языковых единицах,</w:t>
      </w:r>
    </w:p>
    <w:p w:rsidR="00140951" w:rsidRPr="002818D0" w:rsidRDefault="00140951">
      <w:pPr>
        <w:rPr>
          <w:lang w:val="ru-RU"/>
        </w:rPr>
        <w:sectPr w:rsidR="00140951" w:rsidRPr="002818D0">
          <w:pgSz w:w="11900" w:h="16840"/>
          <w:pgMar w:top="436" w:right="650" w:bottom="42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40951" w:rsidRPr="002818D0" w:rsidRDefault="00140951">
      <w:pPr>
        <w:autoSpaceDE w:val="0"/>
        <w:autoSpaceDN w:val="0"/>
        <w:spacing w:after="66" w:line="220" w:lineRule="exact"/>
        <w:rPr>
          <w:lang w:val="ru-RU"/>
        </w:rPr>
      </w:pPr>
    </w:p>
    <w:p w:rsidR="00140951" w:rsidRPr="002818D0" w:rsidRDefault="002818D0">
      <w:pPr>
        <w:autoSpaceDE w:val="0"/>
        <w:autoSpaceDN w:val="0"/>
        <w:spacing w:after="0" w:line="281" w:lineRule="auto"/>
        <w:ind w:left="42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прежде </w:t>
      </w:r>
      <w:proofErr w:type="gramStart"/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всего</w:t>
      </w:r>
      <w:proofErr w:type="gramEnd"/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 о лексике и фразеологии с национально-культурным компонентом значения; о таких явлениях и категориях современного русского литературного языка, которые обеспечивают его нормативное, уместное, этичное использование в различных сферах и ситуациях общения; об основных нормах русского литературного языка; о национальных особенностях русского речевого этикета;</w:t>
      </w:r>
    </w:p>
    <w:p w:rsidR="00140951" w:rsidRPr="002818D0" w:rsidRDefault="002818D0">
      <w:pPr>
        <w:autoSpaceDE w:val="0"/>
        <w:autoSpaceDN w:val="0"/>
        <w:spacing w:before="190" w:after="0" w:line="281" w:lineRule="auto"/>
        <w:ind w:left="420" w:right="144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—  совершенствование коммуникативных умений и культуры речи,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140951" w:rsidRPr="002818D0" w:rsidRDefault="002818D0">
      <w:pPr>
        <w:autoSpaceDE w:val="0"/>
        <w:autoSpaceDN w:val="0"/>
        <w:spacing w:before="192" w:after="0" w:line="271" w:lineRule="auto"/>
        <w:ind w:left="420" w:right="144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—  совершенствование познавательных и интеллектуальных умений опознавать, анализировать, сравнивать, классифицировать языковые факты, оценивать их с точки зрения нормативности, соответствия ситуации и сфере общения;</w:t>
      </w:r>
    </w:p>
    <w:p w:rsidR="00140951" w:rsidRPr="002818D0" w:rsidRDefault="002818D0">
      <w:pPr>
        <w:autoSpaceDE w:val="0"/>
        <w:autoSpaceDN w:val="0"/>
        <w:spacing w:before="190" w:after="0"/>
        <w:ind w:left="42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совершенствование текстовой деятельности; развитие умений функциональной грамотности осуществлять информационный поиск, извлекать и преобразовывать необходимую информацию; понимать и использовать тексты разных форматов (сплошной, </w:t>
      </w:r>
      <w:proofErr w:type="spellStart"/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несплошной</w:t>
      </w:r>
      <w:proofErr w:type="spellEnd"/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 текст, </w:t>
      </w:r>
      <w:proofErr w:type="spellStart"/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инфографика</w:t>
      </w:r>
      <w:proofErr w:type="spellEnd"/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 и др.);</w:t>
      </w:r>
    </w:p>
    <w:p w:rsidR="00140951" w:rsidRPr="002818D0" w:rsidRDefault="002818D0">
      <w:pPr>
        <w:autoSpaceDE w:val="0"/>
        <w:autoSpaceDN w:val="0"/>
        <w:spacing w:before="190" w:after="0" w:line="271" w:lineRule="auto"/>
        <w:ind w:left="420" w:right="288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—  развитие проектного и исследовательского мышления, приобретение практического опыта исследовательской  работы по родному языку (русскому), воспитание самостоятельности в приобретении знаний.</w:t>
      </w:r>
    </w:p>
    <w:p w:rsidR="00140951" w:rsidRPr="002818D0" w:rsidRDefault="002818D0">
      <w:pPr>
        <w:autoSpaceDE w:val="0"/>
        <w:autoSpaceDN w:val="0"/>
        <w:spacing w:before="322" w:after="0" w:line="262" w:lineRule="auto"/>
        <w:ind w:right="720"/>
        <w:rPr>
          <w:lang w:val="ru-RU"/>
        </w:rPr>
      </w:pPr>
      <w:r w:rsidRPr="002818D0">
        <w:rPr>
          <w:rFonts w:ascii="Times New Roman" w:eastAsia="Times New Roman" w:hAnsi="Times New Roman"/>
          <w:b/>
          <w:color w:val="000000"/>
          <w:sz w:val="24"/>
          <w:lang w:val="ru-RU"/>
        </w:rPr>
        <w:t>ОСНОВНЫЕ СОДЕРЖАТЕЛЬНЫЕ ЛИНИИ ПРОГРАММЫ УЧЕБНОГО  ПРЕДМЕТА</w:t>
      </w:r>
      <w:proofErr w:type="gramStart"/>
      <w:r w:rsidRPr="002818D0">
        <w:rPr>
          <w:rFonts w:ascii="Times New Roman" w:eastAsia="Times New Roman" w:hAnsi="Times New Roman"/>
          <w:b/>
          <w:color w:val="000000"/>
          <w:sz w:val="24"/>
          <w:lang w:val="ru-RU"/>
        </w:rPr>
        <w:t>«Р</w:t>
      </w:r>
      <w:proofErr w:type="gramEnd"/>
      <w:r w:rsidRPr="002818D0">
        <w:rPr>
          <w:rFonts w:ascii="Times New Roman" w:eastAsia="Times New Roman" w:hAnsi="Times New Roman"/>
          <w:b/>
          <w:color w:val="000000"/>
          <w:sz w:val="24"/>
          <w:lang w:val="ru-RU"/>
        </w:rPr>
        <w:t>УССКИЙ РОДНОЙ ЯЗЫК»</w:t>
      </w:r>
    </w:p>
    <w:p w:rsidR="00140951" w:rsidRPr="002818D0" w:rsidRDefault="002818D0">
      <w:pPr>
        <w:autoSpaceDE w:val="0"/>
        <w:autoSpaceDN w:val="0"/>
        <w:spacing w:before="166" w:after="0" w:line="271" w:lineRule="auto"/>
        <w:ind w:right="720" w:firstLine="18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Как курс, имеющий частный характер, школьный курс родного русского языка опирается на содержание основного </w:t>
      </w:r>
      <w:proofErr w:type="spellStart"/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курса</w:t>
      </w:r>
      <w:proofErr w:type="gramStart"/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,п</w:t>
      </w:r>
      <w:proofErr w:type="gramEnd"/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редставленного</w:t>
      </w:r>
      <w:proofErr w:type="spellEnd"/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 в образовательной области «Русский язык и литература», сопровождает и поддерживает его.</w:t>
      </w:r>
    </w:p>
    <w:p w:rsidR="00140951" w:rsidRPr="002818D0" w:rsidRDefault="002818D0">
      <w:pPr>
        <w:autoSpaceDE w:val="0"/>
        <w:autoSpaceDN w:val="0"/>
        <w:spacing w:before="70" w:after="0"/>
        <w:ind w:firstLine="18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Основные содержательные линии настоящей программы (блоки программы) соотносятся с основными содержательными линиями основного курса русского языка на уровне основного общего образования, но не дублируют их в полном объёме и имеют преимущественно практик</w:t>
      </w:r>
      <w:proofErr w:type="gramStart"/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о-</w:t>
      </w:r>
      <w:proofErr w:type="gramEnd"/>
      <w:r w:rsidRPr="002818D0">
        <w:rPr>
          <w:lang w:val="ru-RU"/>
        </w:rPr>
        <w:br/>
      </w: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ориентированный характер.</w:t>
      </w:r>
    </w:p>
    <w:p w:rsidR="00140951" w:rsidRPr="002818D0" w:rsidRDefault="002818D0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В соответствии с этим в программе выделяются следующие блоки.</w:t>
      </w:r>
    </w:p>
    <w:p w:rsidR="00140951" w:rsidRPr="002818D0" w:rsidRDefault="002818D0">
      <w:pPr>
        <w:autoSpaceDE w:val="0"/>
        <w:autoSpaceDN w:val="0"/>
        <w:spacing w:before="72" w:after="0" w:line="281" w:lineRule="auto"/>
        <w:ind w:firstLine="180"/>
        <w:rPr>
          <w:lang w:val="ru-RU"/>
        </w:rPr>
      </w:pPr>
      <w:proofErr w:type="gramStart"/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В первом блоке — «Язык и культура» — представлено содержание, изучение которого позволит раскрыть взаимосвязь языка и истории, языка и материальной и духовной культуры русского народа, национально-культурную специфику русского языка, обеспечит овладение нормами русского речевого этикета в различных сферах общения, выявление общего и специфического в языках и культурах русского и других народов России и мира, овладение культурой межнационального общения.</w:t>
      </w:r>
      <w:proofErr w:type="gramEnd"/>
    </w:p>
    <w:p w:rsidR="00140951" w:rsidRPr="002818D0" w:rsidRDefault="002818D0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2818D0">
        <w:rPr>
          <w:lang w:val="ru-RU"/>
        </w:rPr>
        <w:tab/>
      </w:r>
      <w:proofErr w:type="gramStart"/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Второй блок — «Культура речи» — ориентирован на формирование у учащихся ответственного и осознанного отношения к использованию русского языка во всех сферах жизни, повышение речевой культуры подрастающего поколения, практическое овладение культурой речи: навыками </w:t>
      </w:r>
      <w:r w:rsidRPr="002818D0">
        <w:rPr>
          <w:lang w:val="ru-RU"/>
        </w:rPr>
        <w:br/>
      </w: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сознательного использования норм русского литературного языка в устной и письменной форме с учётом требований уместности, точности, логичности, чистоты, богатства и выразительности;</w:t>
      </w:r>
      <w:proofErr w:type="gramEnd"/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 понимание вариантов норм; развитие потребности обращаться к нормативным словарям </w:t>
      </w:r>
      <w:r w:rsidRPr="002818D0">
        <w:rPr>
          <w:lang w:val="ru-RU"/>
        </w:rPr>
        <w:br/>
      </w: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современного русского литературного языка и совершенствование умений пользоваться ими. </w:t>
      </w:r>
      <w:r w:rsidRPr="002818D0">
        <w:rPr>
          <w:lang w:val="ru-RU"/>
        </w:rPr>
        <w:tab/>
      </w: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В третьем блоке — «Речь. Речевая деятельность. Текст» — представлено содержание, направленное</w:t>
      </w:r>
    </w:p>
    <w:p w:rsidR="00140951" w:rsidRPr="002818D0" w:rsidRDefault="00140951">
      <w:pPr>
        <w:rPr>
          <w:lang w:val="ru-RU"/>
        </w:rPr>
        <w:sectPr w:rsidR="00140951" w:rsidRPr="002818D0">
          <w:pgSz w:w="11900" w:h="16840"/>
          <w:pgMar w:top="286" w:right="712" w:bottom="362" w:left="666" w:header="720" w:footer="720" w:gutter="0"/>
          <w:cols w:space="720" w:equalWidth="0">
            <w:col w:w="10522" w:space="0"/>
          </w:cols>
          <w:docGrid w:linePitch="360"/>
        </w:sectPr>
      </w:pPr>
    </w:p>
    <w:p w:rsidR="00140951" w:rsidRPr="002818D0" w:rsidRDefault="00140951">
      <w:pPr>
        <w:autoSpaceDE w:val="0"/>
        <w:autoSpaceDN w:val="0"/>
        <w:spacing w:after="66" w:line="220" w:lineRule="exact"/>
        <w:rPr>
          <w:lang w:val="ru-RU"/>
        </w:rPr>
      </w:pPr>
    </w:p>
    <w:p w:rsidR="00140951" w:rsidRPr="002818D0" w:rsidRDefault="002818D0">
      <w:pPr>
        <w:autoSpaceDE w:val="0"/>
        <w:autoSpaceDN w:val="0"/>
        <w:spacing w:after="0" w:line="281" w:lineRule="auto"/>
        <w:ind w:right="144"/>
        <w:rPr>
          <w:lang w:val="ru-RU"/>
        </w:rPr>
      </w:pPr>
      <w:proofErr w:type="gramStart"/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на совершенствование видов речевой деятельности в их взаимосвязи и культуры устной и </w:t>
      </w:r>
      <w:r w:rsidRPr="002818D0">
        <w:rPr>
          <w:lang w:val="ru-RU"/>
        </w:rPr>
        <w:br/>
      </w: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письменной речи, развитие базовых умений и навыков использования языка в жизненно важных для школьников ситуациях общения: умений определять цели коммуникации, оценивать речевую ситуацию, учитывать коммуникативные намерения партнёра, выбирать адекватные стратегии коммуникации; понимать, анализировать и создавать тексты разных функционально-смысловых типов, жанров, стилистической принадлежности.</w:t>
      </w:r>
      <w:proofErr w:type="gramEnd"/>
    </w:p>
    <w:p w:rsidR="00140951" w:rsidRPr="002818D0" w:rsidRDefault="002818D0">
      <w:pPr>
        <w:autoSpaceDE w:val="0"/>
        <w:autoSpaceDN w:val="0"/>
        <w:spacing w:before="262" w:after="0" w:line="230" w:lineRule="auto"/>
        <w:rPr>
          <w:lang w:val="ru-RU"/>
        </w:rPr>
      </w:pPr>
      <w:r w:rsidRPr="002818D0">
        <w:rPr>
          <w:rFonts w:ascii="Times New Roman" w:eastAsia="Times New Roman" w:hAnsi="Times New Roman"/>
          <w:b/>
          <w:color w:val="000000"/>
          <w:sz w:val="24"/>
          <w:lang w:val="ru-RU"/>
        </w:rPr>
        <w:t>МЕСТО УЧЕБНОГО ПРЕДМЕТА «РОДНОЙ ЯЗЫК (РУССКИЙ)» В УЧЕБНОМ ПЛАНЕ</w:t>
      </w:r>
    </w:p>
    <w:p w:rsidR="00140951" w:rsidRPr="002818D0" w:rsidRDefault="002818D0">
      <w:pPr>
        <w:autoSpaceDE w:val="0"/>
        <w:autoSpaceDN w:val="0"/>
        <w:spacing w:before="166" w:after="0" w:line="271" w:lineRule="auto"/>
        <w:ind w:firstLine="18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В соответствии с Федеральным государственным образовательным стандартом основного общего образования учебный предмет «Родной язык (русский)» входит в предметную область «Родной язык и родная литература» и является обязательным для изучения.</w:t>
      </w:r>
    </w:p>
    <w:p w:rsidR="00140951" w:rsidRPr="002818D0" w:rsidRDefault="002818D0">
      <w:pPr>
        <w:autoSpaceDE w:val="0"/>
        <w:autoSpaceDN w:val="0"/>
        <w:spacing w:before="72" w:after="0" w:line="271" w:lineRule="auto"/>
        <w:ind w:right="634"/>
        <w:jc w:val="both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Содержание учебного предмета «Родной язык (русский)», представленное в рабочей программе, соответствует ФГОС ООО, Примерной основной образовательной программе основного общего образования и рассчитано на общую учебную нагрузку в 5 классе в объеме 34 часа.</w:t>
      </w:r>
    </w:p>
    <w:p w:rsidR="00140951" w:rsidRPr="002818D0" w:rsidRDefault="00140951">
      <w:pPr>
        <w:rPr>
          <w:lang w:val="ru-RU"/>
        </w:rPr>
        <w:sectPr w:rsidR="00140951" w:rsidRPr="002818D0">
          <w:pgSz w:w="11900" w:h="16840"/>
          <w:pgMar w:top="286" w:right="670" w:bottom="1440" w:left="666" w:header="720" w:footer="720" w:gutter="0"/>
          <w:cols w:space="720" w:equalWidth="0">
            <w:col w:w="10564" w:space="0"/>
          </w:cols>
          <w:docGrid w:linePitch="360"/>
        </w:sectPr>
      </w:pPr>
    </w:p>
    <w:p w:rsidR="00140951" w:rsidRPr="002818D0" w:rsidRDefault="00140951">
      <w:pPr>
        <w:autoSpaceDE w:val="0"/>
        <w:autoSpaceDN w:val="0"/>
        <w:spacing w:after="78" w:line="220" w:lineRule="exact"/>
        <w:rPr>
          <w:lang w:val="ru-RU"/>
        </w:rPr>
      </w:pPr>
    </w:p>
    <w:p w:rsidR="00140951" w:rsidRPr="002818D0" w:rsidRDefault="002818D0">
      <w:pPr>
        <w:autoSpaceDE w:val="0"/>
        <w:autoSpaceDN w:val="0"/>
        <w:spacing w:after="0" w:line="230" w:lineRule="auto"/>
        <w:rPr>
          <w:lang w:val="ru-RU"/>
        </w:rPr>
      </w:pPr>
      <w:r w:rsidRPr="002818D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140951" w:rsidRPr="002818D0" w:rsidRDefault="002818D0">
      <w:pPr>
        <w:autoSpaceDE w:val="0"/>
        <w:autoSpaceDN w:val="0"/>
        <w:spacing w:before="346" w:after="0" w:line="230" w:lineRule="auto"/>
        <w:ind w:left="180"/>
        <w:rPr>
          <w:lang w:val="ru-RU"/>
        </w:rPr>
      </w:pPr>
      <w:r w:rsidRPr="002818D0">
        <w:rPr>
          <w:rFonts w:ascii="Times New Roman" w:eastAsia="Times New Roman" w:hAnsi="Times New Roman"/>
          <w:b/>
          <w:color w:val="000000"/>
          <w:sz w:val="24"/>
          <w:lang w:val="ru-RU"/>
        </w:rPr>
        <w:t>Раздел 1. Язык и культура</w:t>
      </w:r>
    </w:p>
    <w:p w:rsidR="00140951" w:rsidRPr="002818D0" w:rsidRDefault="002818D0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Русский язык — национальный язык русского народа. Роль родного языка в жизни человека.</w:t>
      </w:r>
    </w:p>
    <w:p w:rsidR="00140951" w:rsidRPr="002818D0" w:rsidRDefault="002818D0">
      <w:pPr>
        <w:autoSpaceDE w:val="0"/>
        <w:autoSpaceDN w:val="0"/>
        <w:spacing w:before="70" w:after="0" w:line="271" w:lineRule="auto"/>
        <w:ind w:right="432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Русский язык в жизни общества и государства. Бережное отношение к родному языку как одно из необходимых качеств современного культурного человека. Русский язык — язык русской художественной литературы.</w:t>
      </w:r>
    </w:p>
    <w:p w:rsidR="00140951" w:rsidRPr="002818D0" w:rsidRDefault="002818D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Краткая история русской письменности. Создание славянского алфавита.</w:t>
      </w:r>
    </w:p>
    <w:p w:rsidR="00140951" w:rsidRPr="002818D0" w:rsidRDefault="002818D0">
      <w:pPr>
        <w:autoSpaceDE w:val="0"/>
        <w:autoSpaceDN w:val="0"/>
        <w:spacing w:before="70" w:after="0" w:line="283" w:lineRule="auto"/>
        <w:ind w:right="144" w:firstLine="18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Язык как зеркало национальной культуры. Слово как хранилище материальной и духовной культуры народа. </w:t>
      </w:r>
      <w:proofErr w:type="gramStart"/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Слова, обозначающие предметы и явления традиционного русского быта (национальную одежду, пищу, игры, народные танцы и т.п.), слова с национально-культурным компонентом значения, народно-поэтические символы, народно-поэтические эпитеты, прецедентные имена в русских народных и литературных сказках, народных песнях, былинах, художественной литературе.</w:t>
      </w:r>
      <w:proofErr w:type="gramEnd"/>
    </w:p>
    <w:p w:rsidR="00140951" w:rsidRPr="002818D0" w:rsidRDefault="002818D0">
      <w:pPr>
        <w:autoSpaceDE w:val="0"/>
        <w:autoSpaceDN w:val="0"/>
        <w:spacing w:before="70" w:after="0"/>
        <w:ind w:right="288" w:firstLine="18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Слова с суффиксами субъективной оценки как изобразительное средство. Уменьшительно-ласкательные формы как средство выражения задушевности и иронии. Особенности употребления слов с суффиксами субъективной оценки в произведениях устного народного творчества и произведениях художественной литературы разных исторических эпох.</w:t>
      </w:r>
    </w:p>
    <w:p w:rsidR="00140951" w:rsidRPr="002818D0" w:rsidRDefault="002818D0">
      <w:pPr>
        <w:autoSpaceDE w:val="0"/>
        <w:autoSpaceDN w:val="0"/>
        <w:spacing w:before="70" w:after="0" w:line="271" w:lineRule="auto"/>
        <w:ind w:right="576" w:firstLine="18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Национальная специфика слов с живой внутренней формой. Метафоры общеязыковые и художественные, их национально-культурная специфика. Метафора, олицетворение, эпитет как изобразительные средства. Загадки. Метафоричность русской загадки.</w:t>
      </w:r>
    </w:p>
    <w:p w:rsidR="00140951" w:rsidRPr="002818D0" w:rsidRDefault="002818D0">
      <w:pPr>
        <w:autoSpaceDE w:val="0"/>
        <w:autoSpaceDN w:val="0"/>
        <w:spacing w:before="70" w:after="0"/>
        <w:ind w:right="144" w:firstLine="18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Слова со специфическим оценочно-характеризующим значением. Связь определённых </w:t>
      </w:r>
      <w:r w:rsidRPr="002818D0">
        <w:rPr>
          <w:lang w:val="ru-RU"/>
        </w:rPr>
        <w:br/>
      </w: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наименований с некоторыми качествами, эмоциональными состояниями и т. п. человека (</w:t>
      </w:r>
      <w:r w:rsidRPr="002818D0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барышня </w:t>
      </w:r>
      <w:proofErr w:type="gramStart"/>
      <w:r w:rsidRPr="002818D0">
        <w:rPr>
          <w:rFonts w:ascii="Times New Roman" w:eastAsia="Times New Roman" w:hAnsi="Times New Roman"/>
          <w:i/>
          <w:color w:val="000000"/>
          <w:sz w:val="24"/>
          <w:lang w:val="ru-RU"/>
        </w:rPr>
        <w:t>—о</w:t>
      </w:r>
      <w:proofErr w:type="gramEnd"/>
      <w:r w:rsidRPr="002818D0">
        <w:rPr>
          <w:rFonts w:ascii="Times New Roman" w:eastAsia="Times New Roman" w:hAnsi="Times New Roman"/>
          <w:i/>
          <w:color w:val="000000"/>
          <w:sz w:val="24"/>
          <w:lang w:val="ru-RU"/>
        </w:rPr>
        <w:t>б изнеженной, избалованной девушке; сухарь — о сухом, неотзывчивом  человеке;  сорока  —  о болтливой  женщине</w:t>
      </w: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 и т. п.).</w:t>
      </w:r>
    </w:p>
    <w:p w:rsidR="00140951" w:rsidRPr="002818D0" w:rsidRDefault="002818D0">
      <w:pPr>
        <w:autoSpaceDE w:val="0"/>
        <w:autoSpaceDN w:val="0"/>
        <w:spacing w:before="70" w:after="0"/>
        <w:ind w:right="144" w:firstLine="18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Крылатые слова и выражения из русских народных и литературных сказок, источники, значение и употребление в современных ситуациях речевого общения. Русские пословицы и поговорки как воплощение опыта, наблюдений, оценок, народного ума и особенностей национальной культуры народа.</w:t>
      </w:r>
    </w:p>
    <w:p w:rsidR="00140951" w:rsidRPr="002818D0" w:rsidRDefault="002818D0">
      <w:pPr>
        <w:autoSpaceDE w:val="0"/>
        <w:autoSpaceDN w:val="0"/>
        <w:spacing w:before="70" w:after="0" w:line="278" w:lineRule="auto"/>
        <w:ind w:firstLine="18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Русские имена. Имена исконно русские (славянские) и заимствованные, краткие сведения по их этимологии. Имена, которые не являются исконно русскими, но воспринимаются как таковые. Имена, входящие в состав пословиц и поговорок, и имеющие в силу этого определённую стилистическую окраску.</w:t>
      </w:r>
    </w:p>
    <w:p w:rsidR="00140951" w:rsidRPr="002818D0" w:rsidRDefault="002818D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Общеизвестные старинные русские города. Происхождение их названий.</w:t>
      </w:r>
    </w:p>
    <w:p w:rsidR="00140951" w:rsidRPr="002818D0" w:rsidRDefault="002818D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Ознакомление с историей и этимологией некоторых слов.</w:t>
      </w:r>
    </w:p>
    <w:p w:rsidR="00140951" w:rsidRPr="002818D0" w:rsidRDefault="002818D0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2818D0">
        <w:rPr>
          <w:rFonts w:ascii="Times New Roman" w:eastAsia="Times New Roman" w:hAnsi="Times New Roman"/>
          <w:b/>
          <w:color w:val="000000"/>
          <w:sz w:val="24"/>
          <w:lang w:val="ru-RU"/>
        </w:rPr>
        <w:t>Раздел 2. Культура речи</w:t>
      </w:r>
    </w:p>
    <w:p w:rsidR="00140951" w:rsidRPr="002818D0" w:rsidRDefault="002818D0">
      <w:pPr>
        <w:autoSpaceDE w:val="0"/>
        <w:autoSpaceDN w:val="0"/>
        <w:spacing w:before="190" w:after="0" w:line="271" w:lineRule="auto"/>
        <w:ind w:right="144" w:firstLine="18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Основные орфоэпические нормы современного русского литературного языка. Понятие о варианте нормы. Равноправные и допустимые варианты произношения. Нерекомендуемые и неправильные варианты произношения. Запретительные пометы в орфоэпических словарях.</w:t>
      </w:r>
    </w:p>
    <w:p w:rsidR="00140951" w:rsidRPr="002818D0" w:rsidRDefault="002818D0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2818D0">
        <w:rPr>
          <w:lang w:val="ru-RU"/>
        </w:rPr>
        <w:tab/>
      </w: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Постоянное и подвижное ударение в именах существительных, именах прилагательных, глаголах. Омографы:  ударение как маркер смысла слова. Произносительные варианты орфоэпической нормы.</w:t>
      </w:r>
    </w:p>
    <w:p w:rsidR="00140951" w:rsidRPr="002818D0" w:rsidRDefault="002818D0">
      <w:pPr>
        <w:autoSpaceDE w:val="0"/>
        <w:autoSpaceDN w:val="0"/>
        <w:spacing w:before="70" w:after="0"/>
        <w:ind w:right="432" w:firstLine="18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Основные лексические нормы современного русского литературного языка. Лексические нормы употребления имён существительных, прилагательных, глаголов в современном русском литературном языке. Стилистические варианты лексической нормы (книжный, </w:t>
      </w:r>
      <w:r w:rsidRPr="002818D0">
        <w:rPr>
          <w:lang w:val="ru-RU"/>
        </w:rPr>
        <w:br/>
      </w: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общеупотребительный‚ разговорный и просторечный) употребления имён существительных,</w:t>
      </w:r>
    </w:p>
    <w:p w:rsidR="00140951" w:rsidRPr="002818D0" w:rsidRDefault="00140951">
      <w:pPr>
        <w:rPr>
          <w:lang w:val="ru-RU"/>
        </w:rPr>
        <w:sectPr w:rsidR="00140951" w:rsidRPr="002818D0">
          <w:pgSz w:w="11900" w:h="16840"/>
          <w:pgMar w:top="298" w:right="650" w:bottom="44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40951" w:rsidRPr="002818D0" w:rsidRDefault="00140951">
      <w:pPr>
        <w:autoSpaceDE w:val="0"/>
        <w:autoSpaceDN w:val="0"/>
        <w:spacing w:after="66" w:line="220" w:lineRule="exact"/>
        <w:rPr>
          <w:lang w:val="ru-RU"/>
        </w:rPr>
      </w:pPr>
    </w:p>
    <w:p w:rsidR="00140951" w:rsidRPr="002818D0" w:rsidRDefault="002818D0">
      <w:pPr>
        <w:autoSpaceDE w:val="0"/>
        <w:autoSpaceDN w:val="0"/>
        <w:spacing w:after="0" w:line="271" w:lineRule="auto"/>
        <w:ind w:right="432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прилагательных, глаголов в речи. Типичные примеры нарушения лексической нормы, связанные с употреблением имён существительных, прилагательных, глаголов в современном русском литературном языке.</w:t>
      </w:r>
    </w:p>
    <w:p w:rsidR="00140951" w:rsidRPr="002818D0" w:rsidRDefault="002818D0">
      <w:pPr>
        <w:autoSpaceDE w:val="0"/>
        <w:autoSpaceDN w:val="0"/>
        <w:spacing w:before="70" w:after="0" w:line="281" w:lineRule="auto"/>
        <w:ind w:firstLine="18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Основные грамматические нормы современного русского литературного языка. Род заимствованных несклоняемых имён существительных; род сложных существительных; род имён собственных (географических названий). Формы существительных мужского рода множественного числа с окончаниями </w:t>
      </w:r>
      <w:proofErr w:type="gramStart"/>
      <w:r w:rsidRPr="002818D0">
        <w:rPr>
          <w:rFonts w:ascii="Times New Roman" w:eastAsia="Times New Roman" w:hAnsi="Times New Roman"/>
          <w:i/>
          <w:color w:val="000000"/>
          <w:sz w:val="24"/>
          <w:lang w:val="ru-RU"/>
        </w:rPr>
        <w:t>-а</w:t>
      </w:r>
      <w:proofErr w:type="gramEnd"/>
      <w:r w:rsidRPr="002818D0">
        <w:rPr>
          <w:rFonts w:ascii="Times New Roman" w:eastAsia="Times New Roman" w:hAnsi="Times New Roman"/>
          <w:i/>
          <w:color w:val="000000"/>
          <w:sz w:val="24"/>
          <w:lang w:val="ru-RU"/>
        </w:rPr>
        <w:t>(-я), -ы(-и)</w:t>
      </w: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‚ различающиеся по смыслу. Литературные‚ разговорные‚ устарелые и профессиональные особенности формы именительного падежа множественного числа </w:t>
      </w:r>
      <w:r w:rsidRPr="002818D0">
        <w:rPr>
          <w:lang w:val="ru-RU"/>
        </w:rPr>
        <w:br/>
      </w: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существительных мужского рода.</w:t>
      </w:r>
    </w:p>
    <w:p w:rsidR="00140951" w:rsidRPr="002818D0" w:rsidRDefault="002818D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Правила речевого этикета: нормы и традиции. Устойчивые формулы речевого этикета в общении.</w:t>
      </w:r>
    </w:p>
    <w:p w:rsidR="00140951" w:rsidRPr="002818D0" w:rsidRDefault="002818D0">
      <w:pPr>
        <w:autoSpaceDE w:val="0"/>
        <w:autoSpaceDN w:val="0"/>
        <w:spacing w:before="72" w:after="0" w:line="230" w:lineRule="auto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Обращение в русском речевом этикете. История этикетной формулы обращения в русском языке.</w:t>
      </w:r>
    </w:p>
    <w:p w:rsidR="00140951" w:rsidRPr="002818D0" w:rsidRDefault="002818D0">
      <w:pPr>
        <w:autoSpaceDE w:val="0"/>
        <w:autoSpaceDN w:val="0"/>
        <w:spacing w:before="72" w:after="0" w:line="281" w:lineRule="auto"/>
        <w:ind w:right="144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Особенности употребления в качестве обращений собственных имён, названий людей по степени родства, по положению в обществе, по профессии, должности; по возрасту и полу. Обращение как показатель степени воспитанности человека, отношения к собеседнику, эмоционального состояния. Обращения в официальной и неофициальной речевой ситуации. Современные формулы обращения к незнакомому человеку.</w:t>
      </w:r>
    </w:p>
    <w:p w:rsidR="00140951" w:rsidRPr="002818D0" w:rsidRDefault="002818D0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2818D0">
        <w:rPr>
          <w:rFonts w:ascii="Times New Roman" w:eastAsia="Times New Roman" w:hAnsi="Times New Roman"/>
          <w:b/>
          <w:color w:val="000000"/>
          <w:sz w:val="24"/>
          <w:lang w:val="ru-RU"/>
        </w:rPr>
        <w:t>Раздел 3. Речь. Речевая деятельность. Текст</w:t>
      </w:r>
    </w:p>
    <w:p w:rsidR="00140951" w:rsidRPr="002818D0" w:rsidRDefault="002818D0">
      <w:pPr>
        <w:tabs>
          <w:tab w:val="left" w:pos="180"/>
        </w:tabs>
        <w:autoSpaceDE w:val="0"/>
        <w:autoSpaceDN w:val="0"/>
        <w:spacing w:before="190" w:after="0" w:line="262" w:lineRule="auto"/>
        <w:ind w:right="1008"/>
        <w:rPr>
          <w:lang w:val="ru-RU"/>
        </w:rPr>
      </w:pPr>
      <w:r w:rsidRPr="002818D0">
        <w:rPr>
          <w:lang w:val="ru-RU"/>
        </w:rPr>
        <w:tab/>
      </w: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Язык и речь. Средства выразительной устной речи (тон, тембр, темп), способы тренировки (скороговорки). Интонация и жесты.</w:t>
      </w:r>
    </w:p>
    <w:p w:rsidR="00140951" w:rsidRPr="002818D0" w:rsidRDefault="002818D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Текст. Композиционные формы описания, повествования, рассуждения.</w:t>
      </w:r>
    </w:p>
    <w:p w:rsidR="00140951" w:rsidRPr="002818D0" w:rsidRDefault="002818D0">
      <w:pPr>
        <w:tabs>
          <w:tab w:val="left" w:pos="180"/>
        </w:tabs>
        <w:autoSpaceDE w:val="0"/>
        <w:autoSpaceDN w:val="0"/>
        <w:spacing w:before="70" w:after="0" w:line="262" w:lineRule="auto"/>
        <w:ind w:right="1152"/>
        <w:rPr>
          <w:lang w:val="ru-RU"/>
        </w:rPr>
      </w:pPr>
      <w:r w:rsidRPr="002818D0">
        <w:rPr>
          <w:lang w:val="ru-RU"/>
        </w:rPr>
        <w:tab/>
      </w: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Функциональные разновидности языка. Разговорная речь. Просьба, извинение как жанры разговорной речи.</w:t>
      </w:r>
    </w:p>
    <w:p w:rsidR="00140951" w:rsidRPr="002818D0" w:rsidRDefault="002818D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Официально-деловой стиль. Объявление (устное и письменное).</w:t>
      </w:r>
    </w:p>
    <w:p w:rsidR="00140951" w:rsidRPr="002818D0" w:rsidRDefault="002818D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Учебно-научный стиль. План ответа на уроке, план текста.</w:t>
      </w:r>
    </w:p>
    <w:p w:rsidR="00140951" w:rsidRPr="002818D0" w:rsidRDefault="002818D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Публицистический стиль. Устное выступление. Девиз, слоган.</w:t>
      </w:r>
    </w:p>
    <w:p w:rsidR="00140951" w:rsidRPr="002818D0" w:rsidRDefault="002818D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Язык художественной  литературы. Литературная  сказка. Рассказ.</w:t>
      </w:r>
    </w:p>
    <w:p w:rsidR="00140951" w:rsidRPr="002818D0" w:rsidRDefault="002818D0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2818D0">
        <w:rPr>
          <w:lang w:val="ru-RU"/>
        </w:rPr>
        <w:tab/>
      </w: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Особенности языка фольклорных текстов. Загадка, пословица. Сказка. Особенности языка сказки (сравнения, синонимы, антонимы, слова с уменьшительными суффиксами и т. д.). </w:t>
      </w:r>
    </w:p>
    <w:p w:rsidR="00140951" w:rsidRPr="002818D0" w:rsidRDefault="00140951">
      <w:pPr>
        <w:rPr>
          <w:lang w:val="ru-RU"/>
        </w:rPr>
        <w:sectPr w:rsidR="00140951" w:rsidRPr="002818D0">
          <w:pgSz w:w="11900" w:h="16840"/>
          <w:pgMar w:top="286" w:right="644" w:bottom="1440" w:left="666" w:header="720" w:footer="720" w:gutter="0"/>
          <w:cols w:space="720" w:equalWidth="0">
            <w:col w:w="10590" w:space="0"/>
          </w:cols>
          <w:docGrid w:linePitch="360"/>
        </w:sectPr>
      </w:pPr>
    </w:p>
    <w:p w:rsidR="00140951" w:rsidRPr="002818D0" w:rsidRDefault="00140951">
      <w:pPr>
        <w:autoSpaceDE w:val="0"/>
        <w:autoSpaceDN w:val="0"/>
        <w:spacing w:after="78" w:line="220" w:lineRule="exact"/>
        <w:rPr>
          <w:lang w:val="ru-RU"/>
        </w:rPr>
      </w:pPr>
    </w:p>
    <w:p w:rsidR="00140951" w:rsidRPr="002818D0" w:rsidRDefault="002818D0">
      <w:pPr>
        <w:autoSpaceDE w:val="0"/>
        <w:autoSpaceDN w:val="0"/>
        <w:spacing w:after="0" w:line="230" w:lineRule="auto"/>
        <w:rPr>
          <w:lang w:val="ru-RU"/>
        </w:rPr>
      </w:pPr>
      <w:r w:rsidRPr="002818D0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140951" w:rsidRPr="002818D0" w:rsidRDefault="002818D0">
      <w:pPr>
        <w:tabs>
          <w:tab w:val="left" w:pos="180"/>
        </w:tabs>
        <w:autoSpaceDE w:val="0"/>
        <w:autoSpaceDN w:val="0"/>
        <w:spacing w:before="346" w:after="0" w:line="262" w:lineRule="auto"/>
        <w:ind w:right="864"/>
        <w:rPr>
          <w:lang w:val="ru-RU"/>
        </w:rPr>
      </w:pPr>
      <w:r w:rsidRPr="002818D0">
        <w:rPr>
          <w:lang w:val="ru-RU"/>
        </w:rPr>
        <w:tab/>
      </w: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Изучение учебного предмета «Родной язык (русский)» в 5 классе направлено на достижение </w:t>
      </w:r>
      <w:proofErr w:type="gramStart"/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обучающимися</w:t>
      </w:r>
      <w:proofErr w:type="gramEnd"/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 следующих личностных, </w:t>
      </w:r>
      <w:proofErr w:type="spellStart"/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 и предметных результатов.</w:t>
      </w:r>
    </w:p>
    <w:p w:rsidR="00140951" w:rsidRPr="002818D0" w:rsidRDefault="002818D0">
      <w:pPr>
        <w:autoSpaceDE w:val="0"/>
        <w:autoSpaceDN w:val="0"/>
        <w:spacing w:before="262" w:after="0" w:line="230" w:lineRule="auto"/>
        <w:rPr>
          <w:lang w:val="ru-RU"/>
        </w:rPr>
      </w:pPr>
      <w:r w:rsidRPr="002818D0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140951" w:rsidRPr="002818D0" w:rsidRDefault="002818D0">
      <w:pPr>
        <w:autoSpaceDE w:val="0"/>
        <w:autoSpaceDN w:val="0"/>
        <w:spacing w:before="166" w:after="0" w:line="281" w:lineRule="auto"/>
        <w:ind w:firstLine="18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Личностные результаты освоения программы по родному языку (русскому)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</w:t>
      </w:r>
      <w:r w:rsidRPr="002818D0">
        <w:rPr>
          <w:lang w:val="ru-RU"/>
        </w:rPr>
        <w:br/>
      </w: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самовоспитания и саморазвития, формирования внутренней позиции личности.</w:t>
      </w:r>
    </w:p>
    <w:p w:rsidR="00140951" w:rsidRPr="002818D0" w:rsidRDefault="002818D0">
      <w:pPr>
        <w:tabs>
          <w:tab w:val="left" w:pos="180"/>
        </w:tabs>
        <w:autoSpaceDE w:val="0"/>
        <w:autoSpaceDN w:val="0"/>
        <w:spacing w:before="72" w:after="0" w:line="281" w:lineRule="auto"/>
        <w:ind w:right="144"/>
        <w:rPr>
          <w:lang w:val="ru-RU"/>
        </w:rPr>
      </w:pPr>
      <w:r w:rsidRPr="002818D0">
        <w:rPr>
          <w:lang w:val="ru-RU"/>
        </w:rPr>
        <w:tab/>
      </w: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Личностные результаты освоения рабочей программы по родному языку (русскому)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 </w:t>
      </w:r>
      <w:r w:rsidRPr="002818D0">
        <w:rPr>
          <w:lang w:val="ru-RU"/>
        </w:rPr>
        <w:br/>
      </w:r>
      <w:r w:rsidRPr="002818D0">
        <w:rPr>
          <w:lang w:val="ru-RU"/>
        </w:rPr>
        <w:tab/>
      </w:r>
      <w:r w:rsidRPr="002818D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гражданского воспитания:</w:t>
      </w:r>
    </w:p>
    <w:p w:rsidR="00140951" w:rsidRPr="002818D0" w:rsidRDefault="002818D0">
      <w:pPr>
        <w:autoSpaceDE w:val="0"/>
        <w:autoSpaceDN w:val="0"/>
        <w:spacing w:before="178" w:after="0" w:line="262" w:lineRule="auto"/>
        <w:ind w:left="420" w:right="288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—  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140951" w:rsidRPr="002818D0" w:rsidRDefault="002818D0">
      <w:pPr>
        <w:autoSpaceDE w:val="0"/>
        <w:autoSpaceDN w:val="0"/>
        <w:spacing w:before="190" w:after="0" w:line="271" w:lineRule="auto"/>
        <w:ind w:left="420" w:right="144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— 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 </w:t>
      </w:r>
    </w:p>
    <w:p w:rsidR="00140951" w:rsidRPr="002818D0" w:rsidRDefault="002818D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неприятие любых форм экстремизма, дискриминации; </w:t>
      </w:r>
    </w:p>
    <w:p w:rsidR="00140951" w:rsidRPr="002818D0" w:rsidRDefault="002818D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—   понимание роли различных социальных институтов в жизни человека; </w:t>
      </w:r>
    </w:p>
    <w:p w:rsidR="00140951" w:rsidRPr="002818D0" w:rsidRDefault="002818D0">
      <w:pPr>
        <w:autoSpaceDE w:val="0"/>
        <w:autoSpaceDN w:val="0"/>
        <w:spacing w:before="190" w:after="0"/>
        <w:ind w:left="42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</w:t>
      </w:r>
      <w:proofErr w:type="gramStart"/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формируемое</w:t>
      </w:r>
      <w:proofErr w:type="gramEnd"/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 в том числе на основе примеров из литературных произведений, написанных на русском языке; </w:t>
      </w:r>
    </w:p>
    <w:p w:rsidR="00140951" w:rsidRPr="002818D0" w:rsidRDefault="002818D0">
      <w:pPr>
        <w:autoSpaceDE w:val="0"/>
        <w:autoSpaceDN w:val="0"/>
        <w:spacing w:before="190" w:after="0" w:line="262" w:lineRule="auto"/>
        <w:ind w:left="420" w:right="576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—  готовность к разнообразной совместной деятельности, стремление к взаимопониманию и взаимопомощи; </w:t>
      </w:r>
    </w:p>
    <w:p w:rsidR="00140951" w:rsidRPr="002818D0" w:rsidRDefault="002818D0">
      <w:pPr>
        <w:autoSpaceDE w:val="0"/>
        <w:autoSpaceDN w:val="0"/>
        <w:spacing w:before="192" w:after="0" w:line="230" w:lineRule="auto"/>
        <w:ind w:left="42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—  активное участие в школьном самоуправлении; </w:t>
      </w:r>
    </w:p>
    <w:p w:rsidR="00140951" w:rsidRPr="002818D0" w:rsidRDefault="002818D0">
      <w:pPr>
        <w:autoSpaceDE w:val="0"/>
        <w:autoSpaceDN w:val="0"/>
        <w:spacing w:before="192" w:after="0" w:line="262" w:lineRule="auto"/>
        <w:ind w:left="420" w:right="432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—  готовность к участию в гуманитарной деятельности (помощь людям, нуждающимся в ней; </w:t>
      </w:r>
      <w:proofErr w:type="spellStart"/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волонтёрство</w:t>
      </w:r>
      <w:proofErr w:type="spellEnd"/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);</w:t>
      </w:r>
    </w:p>
    <w:p w:rsidR="00140951" w:rsidRPr="002818D0" w:rsidRDefault="002818D0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2818D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патриотического воспитания:</w:t>
      </w:r>
    </w:p>
    <w:p w:rsidR="00140951" w:rsidRPr="002818D0" w:rsidRDefault="002818D0">
      <w:pPr>
        <w:autoSpaceDE w:val="0"/>
        <w:autoSpaceDN w:val="0"/>
        <w:spacing w:before="178" w:after="0" w:line="271" w:lineRule="auto"/>
        <w:ind w:left="420" w:right="144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осознание российской гражданской идентичности в поликультурном и </w:t>
      </w:r>
      <w:r w:rsidRPr="002818D0">
        <w:rPr>
          <w:lang w:val="ru-RU"/>
        </w:rPr>
        <w:br/>
      </w: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России; </w:t>
      </w:r>
    </w:p>
    <w:p w:rsidR="00140951" w:rsidRPr="002818D0" w:rsidRDefault="002818D0">
      <w:pPr>
        <w:autoSpaceDE w:val="0"/>
        <w:autoSpaceDN w:val="0"/>
        <w:spacing w:before="190" w:after="0" w:line="271" w:lineRule="auto"/>
        <w:ind w:left="420" w:right="288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проявление интереса к познанию русского языка, к истории и культуре Российской Федерации, культуре своего края, народов России в контексте учебного предмета «Родной язык (русский)»; </w:t>
      </w:r>
    </w:p>
    <w:p w:rsidR="00140951" w:rsidRPr="002818D0" w:rsidRDefault="002818D0">
      <w:pPr>
        <w:autoSpaceDE w:val="0"/>
        <w:autoSpaceDN w:val="0"/>
        <w:spacing w:before="190" w:after="0" w:line="271" w:lineRule="auto"/>
        <w:ind w:left="420" w:right="288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—  ценностное отношение к русскому языку, к достижениям своей Родины — России, к науке, искусству, боевым подвигам и трудовым достижениям народа, в том числе отражённым в художественных произведениях; </w:t>
      </w:r>
    </w:p>
    <w:p w:rsidR="00140951" w:rsidRPr="002818D0" w:rsidRDefault="00140951">
      <w:pPr>
        <w:rPr>
          <w:lang w:val="ru-RU"/>
        </w:rPr>
        <w:sectPr w:rsidR="00140951" w:rsidRPr="002818D0">
          <w:pgSz w:w="11900" w:h="16840"/>
          <w:pgMar w:top="298" w:right="650" w:bottom="45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40951" w:rsidRPr="002818D0" w:rsidRDefault="00140951">
      <w:pPr>
        <w:autoSpaceDE w:val="0"/>
        <w:autoSpaceDN w:val="0"/>
        <w:spacing w:after="108" w:line="220" w:lineRule="exact"/>
        <w:rPr>
          <w:lang w:val="ru-RU"/>
        </w:rPr>
      </w:pPr>
    </w:p>
    <w:p w:rsidR="00140951" w:rsidRPr="002818D0" w:rsidRDefault="002818D0">
      <w:pPr>
        <w:autoSpaceDE w:val="0"/>
        <w:autoSpaceDN w:val="0"/>
        <w:spacing w:after="0" w:line="262" w:lineRule="auto"/>
        <w:ind w:left="240" w:right="144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— 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140951" w:rsidRPr="002818D0" w:rsidRDefault="002818D0">
      <w:pPr>
        <w:autoSpaceDE w:val="0"/>
        <w:autoSpaceDN w:val="0"/>
        <w:spacing w:before="178" w:after="0" w:line="230" w:lineRule="auto"/>
        <w:rPr>
          <w:lang w:val="ru-RU"/>
        </w:rPr>
      </w:pPr>
      <w:r w:rsidRPr="002818D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духовно-нравственного воспитания:</w:t>
      </w:r>
    </w:p>
    <w:p w:rsidR="00140951" w:rsidRPr="002818D0" w:rsidRDefault="002818D0">
      <w:pPr>
        <w:autoSpaceDE w:val="0"/>
        <w:autoSpaceDN w:val="0"/>
        <w:spacing w:before="178" w:after="0" w:line="230" w:lineRule="auto"/>
        <w:ind w:left="24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ориентация на моральные ценности и нормы в ситуациях нравственного выбора; </w:t>
      </w:r>
    </w:p>
    <w:p w:rsidR="00140951" w:rsidRPr="002818D0" w:rsidRDefault="002818D0">
      <w:pPr>
        <w:autoSpaceDE w:val="0"/>
        <w:autoSpaceDN w:val="0"/>
        <w:spacing w:before="190" w:after="0" w:line="271" w:lineRule="auto"/>
        <w:ind w:left="24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—  готовность оценивать своё поведение, в том числе речевое, и поступки, а также поведение и поступки других людей с позиции нравственных и правовых норм с учётом осознания последствий поступков; </w:t>
      </w:r>
    </w:p>
    <w:p w:rsidR="00140951" w:rsidRPr="002818D0" w:rsidRDefault="002818D0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—  активное неприятие асоциальных поступков; </w:t>
      </w:r>
    </w:p>
    <w:p w:rsidR="00140951" w:rsidRPr="002818D0" w:rsidRDefault="002818D0">
      <w:pPr>
        <w:autoSpaceDE w:val="0"/>
        <w:autoSpaceDN w:val="0"/>
        <w:spacing w:before="192" w:after="0" w:line="262" w:lineRule="auto"/>
        <w:ind w:left="240" w:right="864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—  свобода и ответственность личности в условиях индивидуального и общественного пространства;</w:t>
      </w:r>
    </w:p>
    <w:p w:rsidR="00140951" w:rsidRPr="002818D0" w:rsidRDefault="002818D0">
      <w:pPr>
        <w:autoSpaceDE w:val="0"/>
        <w:autoSpaceDN w:val="0"/>
        <w:spacing w:before="178" w:after="0" w:line="230" w:lineRule="auto"/>
        <w:rPr>
          <w:lang w:val="ru-RU"/>
        </w:rPr>
      </w:pPr>
      <w:r w:rsidRPr="002818D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эстетического воспитания:</w:t>
      </w:r>
    </w:p>
    <w:p w:rsidR="00140951" w:rsidRPr="002818D0" w:rsidRDefault="002818D0">
      <w:pPr>
        <w:autoSpaceDE w:val="0"/>
        <w:autoSpaceDN w:val="0"/>
        <w:spacing w:before="178" w:after="0" w:line="262" w:lineRule="auto"/>
        <w:ind w:left="240" w:right="576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—  восприимчивость к разным видам искусства, традициям и творчеству своего и других народов; </w:t>
      </w:r>
    </w:p>
    <w:p w:rsidR="00140951" w:rsidRPr="002818D0" w:rsidRDefault="002818D0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понимание эмоционального воздействия искусства; </w:t>
      </w:r>
    </w:p>
    <w:p w:rsidR="00140951" w:rsidRPr="002818D0" w:rsidRDefault="002818D0">
      <w:pPr>
        <w:autoSpaceDE w:val="0"/>
        <w:autoSpaceDN w:val="0"/>
        <w:spacing w:before="190" w:after="0" w:line="262" w:lineRule="auto"/>
        <w:ind w:left="240" w:right="144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осознание важности художественной культуры как средства коммуникации и самовыражения; </w:t>
      </w:r>
    </w:p>
    <w:p w:rsidR="00140951" w:rsidRPr="002818D0" w:rsidRDefault="002818D0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осознание важности русского языка как средства коммуникации и самовыражения; </w:t>
      </w:r>
    </w:p>
    <w:p w:rsidR="00140951" w:rsidRPr="002818D0" w:rsidRDefault="002818D0">
      <w:pPr>
        <w:autoSpaceDE w:val="0"/>
        <w:autoSpaceDN w:val="0"/>
        <w:spacing w:before="190" w:after="0" w:line="262" w:lineRule="auto"/>
        <w:ind w:left="240" w:right="288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понимание ценности отечественного и мирового искусства, роли этнических культурных традиций и народного творчества; </w:t>
      </w:r>
    </w:p>
    <w:p w:rsidR="00140951" w:rsidRPr="002818D0" w:rsidRDefault="002818D0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—  стремление к самовыражению в разных видах искусства;</w:t>
      </w:r>
    </w:p>
    <w:p w:rsidR="00140951" w:rsidRPr="002818D0" w:rsidRDefault="002818D0">
      <w:pPr>
        <w:autoSpaceDE w:val="0"/>
        <w:autoSpaceDN w:val="0"/>
        <w:spacing w:before="178" w:after="0" w:line="230" w:lineRule="auto"/>
        <w:rPr>
          <w:lang w:val="ru-RU"/>
        </w:rPr>
      </w:pPr>
      <w:r w:rsidRPr="002818D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140951" w:rsidRPr="002818D0" w:rsidRDefault="002818D0">
      <w:pPr>
        <w:autoSpaceDE w:val="0"/>
        <w:autoSpaceDN w:val="0"/>
        <w:spacing w:before="178" w:after="0" w:line="286" w:lineRule="auto"/>
        <w:ind w:left="240"/>
        <w:rPr>
          <w:lang w:val="ru-RU"/>
        </w:rPr>
      </w:pPr>
      <w:proofErr w:type="gramStart"/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осознание ценности жизни с опорой на собственный жизненный и читательский опыт;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осознание последствий и неприятие вредных привычек (употребление алкоголя, наркотиков, курение) и иных форм вреда для физического и </w:t>
      </w:r>
      <w:r w:rsidRPr="002818D0">
        <w:rPr>
          <w:lang w:val="ru-RU"/>
        </w:rPr>
        <w:br/>
      </w: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психического здоровья;</w:t>
      </w:r>
      <w:proofErr w:type="gramEnd"/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 соблюдение правил безопасности, в том числе навыки безопасного поведения в </w:t>
      </w:r>
      <w:proofErr w:type="gramStart"/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интернет-среде</w:t>
      </w:r>
      <w:proofErr w:type="gramEnd"/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 в процессе школьного языкового образования;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140951" w:rsidRPr="002818D0" w:rsidRDefault="002818D0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—  умение принимать себя и </w:t>
      </w:r>
      <w:proofErr w:type="gramStart"/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других</w:t>
      </w:r>
      <w:proofErr w:type="gramEnd"/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 не осуждая;</w:t>
      </w:r>
    </w:p>
    <w:p w:rsidR="00140951" w:rsidRPr="002818D0" w:rsidRDefault="002818D0">
      <w:pPr>
        <w:autoSpaceDE w:val="0"/>
        <w:autoSpaceDN w:val="0"/>
        <w:spacing w:before="190" w:after="0" w:line="281" w:lineRule="auto"/>
        <w:ind w:left="240" w:right="288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—  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языке; </w:t>
      </w:r>
      <w:proofErr w:type="spellStart"/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 навыков рефлексии, признание своего права на ошибку и такого же права другого человека;</w:t>
      </w:r>
    </w:p>
    <w:p w:rsidR="00140951" w:rsidRPr="002818D0" w:rsidRDefault="002818D0">
      <w:pPr>
        <w:autoSpaceDE w:val="0"/>
        <w:autoSpaceDN w:val="0"/>
        <w:spacing w:before="178" w:after="0" w:line="230" w:lineRule="auto"/>
        <w:rPr>
          <w:lang w:val="ru-RU"/>
        </w:rPr>
      </w:pPr>
      <w:r w:rsidRPr="002818D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трудового воспитания:</w:t>
      </w:r>
    </w:p>
    <w:p w:rsidR="00140951" w:rsidRPr="002818D0" w:rsidRDefault="002818D0">
      <w:pPr>
        <w:autoSpaceDE w:val="0"/>
        <w:autoSpaceDN w:val="0"/>
        <w:spacing w:before="178" w:after="0" w:line="271" w:lineRule="auto"/>
        <w:ind w:left="240" w:right="576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—  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140951" w:rsidRPr="002818D0" w:rsidRDefault="00140951">
      <w:pPr>
        <w:rPr>
          <w:lang w:val="ru-RU"/>
        </w:rPr>
        <w:sectPr w:rsidR="00140951" w:rsidRPr="002818D0">
          <w:pgSz w:w="11900" w:h="16840"/>
          <w:pgMar w:top="328" w:right="932" w:bottom="372" w:left="846" w:header="720" w:footer="720" w:gutter="0"/>
          <w:cols w:space="720" w:equalWidth="0">
            <w:col w:w="10122" w:space="0"/>
          </w:cols>
          <w:docGrid w:linePitch="360"/>
        </w:sectPr>
      </w:pPr>
    </w:p>
    <w:p w:rsidR="00140951" w:rsidRPr="002818D0" w:rsidRDefault="00140951">
      <w:pPr>
        <w:autoSpaceDE w:val="0"/>
        <w:autoSpaceDN w:val="0"/>
        <w:spacing w:after="72" w:line="220" w:lineRule="exact"/>
        <w:rPr>
          <w:lang w:val="ru-RU"/>
        </w:rPr>
      </w:pPr>
    </w:p>
    <w:p w:rsidR="00140951" w:rsidRPr="002818D0" w:rsidRDefault="002818D0">
      <w:pPr>
        <w:autoSpaceDE w:val="0"/>
        <w:autoSpaceDN w:val="0"/>
        <w:spacing w:after="0" w:line="281" w:lineRule="auto"/>
        <w:ind w:left="42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—  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потребностей; умение рассказать о своих планах на будущее;</w:t>
      </w:r>
    </w:p>
    <w:p w:rsidR="00140951" w:rsidRPr="002818D0" w:rsidRDefault="002818D0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2818D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экологического воспитания:</w:t>
      </w:r>
    </w:p>
    <w:p w:rsidR="00140951" w:rsidRPr="002818D0" w:rsidRDefault="002818D0">
      <w:pPr>
        <w:autoSpaceDE w:val="0"/>
        <w:autoSpaceDN w:val="0"/>
        <w:spacing w:before="178" w:after="0"/>
        <w:ind w:left="420" w:right="144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</w:t>
      </w:r>
      <w:r w:rsidRPr="002818D0">
        <w:rPr>
          <w:lang w:val="ru-RU"/>
        </w:rPr>
        <w:br/>
      </w: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последствий для окружающей среды; умение точно, логично выражать свою точку зрения на экологические проблемы;</w:t>
      </w:r>
    </w:p>
    <w:p w:rsidR="00140951" w:rsidRPr="002818D0" w:rsidRDefault="002818D0">
      <w:pPr>
        <w:autoSpaceDE w:val="0"/>
        <w:autoSpaceDN w:val="0"/>
        <w:spacing w:before="192" w:after="0" w:line="283" w:lineRule="auto"/>
        <w:ind w:left="420"/>
        <w:rPr>
          <w:lang w:val="ru-RU"/>
        </w:rPr>
      </w:pPr>
      <w:proofErr w:type="gramStart"/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среде, в том числе сформированное при знакомстве с литературными произведениями, </w:t>
      </w:r>
      <w:r w:rsidRPr="002818D0">
        <w:rPr>
          <w:lang w:val="ru-RU"/>
        </w:rPr>
        <w:br/>
      </w: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поднимающими экологические проблемы;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</w:t>
      </w:r>
      <w:proofErr w:type="gramEnd"/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 готовность к участию в практической </w:t>
      </w:r>
      <w:r w:rsidRPr="002818D0">
        <w:rPr>
          <w:lang w:val="ru-RU"/>
        </w:rPr>
        <w:br/>
      </w: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деятельности экологической направленности;</w:t>
      </w:r>
    </w:p>
    <w:p w:rsidR="00140951" w:rsidRPr="002818D0" w:rsidRDefault="002818D0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2818D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ценности научного познания:</w:t>
      </w:r>
    </w:p>
    <w:p w:rsidR="00140951" w:rsidRPr="002818D0" w:rsidRDefault="002818D0">
      <w:pPr>
        <w:autoSpaceDE w:val="0"/>
        <w:autoSpaceDN w:val="0"/>
        <w:spacing w:before="178" w:after="0" w:line="271" w:lineRule="auto"/>
        <w:ind w:left="420" w:right="144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 закономерностях развития языка; </w:t>
      </w:r>
    </w:p>
    <w:p w:rsidR="00140951" w:rsidRPr="002818D0" w:rsidRDefault="002818D0">
      <w:pPr>
        <w:autoSpaceDE w:val="0"/>
        <w:autoSpaceDN w:val="0"/>
        <w:spacing w:before="190" w:after="0" w:line="262" w:lineRule="auto"/>
        <w:ind w:left="420" w:right="576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овладение языковой и читательской культурой, навыками чтения как средства познания мира; </w:t>
      </w:r>
    </w:p>
    <w:p w:rsidR="00140951" w:rsidRPr="002818D0" w:rsidRDefault="002818D0">
      <w:pPr>
        <w:autoSpaceDE w:val="0"/>
        <w:autoSpaceDN w:val="0"/>
        <w:spacing w:before="190" w:after="0" w:line="262" w:lineRule="auto"/>
        <w:ind w:left="420" w:right="72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овладение основными навыками исследовательской деятельности с учётом специфики школьного языкового образования; </w:t>
      </w:r>
    </w:p>
    <w:p w:rsidR="00140951" w:rsidRPr="002818D0" w:rsidRDefault="002818D0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— 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140951" w:rsidRPr="002818D0" w:rsidRDefault="002818D0">
      <w:pPr>
        <w:tabs>
          <w:tab w:val="left" w:pos="180"/>
        </w:tabs>
        <w:autoSpaceDE w:val="0"/>
        <w:autoSpaceDN w:val="0"/>
        <w:spacing w:before="300" w:after="0" w:line="262" w:lineRule="auto"/>
        <w:ind w:right="144"/>
        <w:rPr>
          <w:lang w:val="ru-RU"/>
        </w:rPr>
      </w:pPr>
      <w:r w:rsidRPr="002818D0">
        <w:rPr>
          <w:lang w:val="ru-RU"/>
        </w:rPr>
        <w:tab/>
      </w: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Личностные результаты, обеспечивающие </w:t>
      </w:r>
      <w:r w:rsidRPr="002818D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адаптацию </w:t>
      </w:r>
      <w:proofErr w:type="gramStart"/>
      <w:r w:rsidRPr="002818D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обучающегося</w:t>
      </w:r>
      <w:proofErr w:type="gramEnd"/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 к изменяющимся условиям социальной и природной среды:</w:t>
      </w:r>
    </w:p>
    <w:p w:rsidR="00140951" w:rsidRPr="002818D0" w:rsidRDefault="002818D0">
      <w:pPr>
        <w:autoSpaceDE w:val="0"/>
        <w:autoSpaceDN w:val="0"/>
        <w:spacing w:before="178" w:after="0"/>
        <w:ind w:left="420" w:right="288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—  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140951" w:rsidRPr="002818D0" w:rsidRDefault="002818D0">
      <w:pPr>
        <w:autoSpaceDE w:val="0"/>
        <w:autoSpaceDN w:val="0"/>
        <w:spacing w:before="190" w:after="0" w:line="281" w:lineRule="auto"/>
        <w:ind w:left="420" w:right="144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—  способность обучающихся к взаимодействию в условиях неопределённости, открытость опыту и знаниям других; 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других;</w:t>
      </w:r>
    </w:p>
    <w:p w:rsidR="00140951" w:rsidRPr="002818D0" w:rsidRDefault="002818D0">
      <w:pPr>
        <w:autoSpaceDE w:val="0"/>
        <w:autoSpaceDN w:val="0"/>
        <w:spacing w:before="190" w:after="0" w:line="271" w:lineRule="auto"/>
        <w:ind w:left="42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—  навык выявления и связывания образов, способность формировать новые знания, способность формулировать идеи, понятия, гипотезы об объектах и явлениях, в том числе ранее не известных, осознавать дефицит собственных знаний и компетенций, планировать своё развитие;</w:t>
      </w:r>
    </w:p>
    <w:p w:rsidR="00140951" w:rsidRPr="002818D0" w:rsidRDefault="00140951">
      <w:pPr>
        <w:rPr>
          <w:lang w:val="ru-RU"/>
        </w:rPr>
        <w:sectPr w:rsidR="00140951" w:rsidRPr="002818D0">
          <w:pgSz w:w="11900" w:h="16840"/>
          <w:pgMar w:top="292" w:right="736" w:bottom="362" w:left="666" w:header="720" w:footer="720" w:gutter="0"/>
          <w:cols w:space="720" w:equalWidth="0">
            <w:col w:w="10498" w:space="0"/>
          </w:cols>
          <w:docGrid w:linePitch="360"/>
        </w:sectPr>
      </w:pPr>
    </w:p>
    <w:p w:rsidR="00140951" w:rsidRPr="002818D0" w:rsidRDefault="00140951">
      <w:pPr>
        <w:autoSpaceDE w:val="0"/>
        <w:autoSpaceDN w:val="0"/>
        <w:spacing w:after="84" w:line="220" w:lineRule="exact"/>
        <w:rPr>
          <w:lang w:val="ru-RU"/>
        </w:rPr>
      </w:pPr>
    </w:p>
    <w:p w:rsidR="00140951" w:rsidRPr="002818D0" w:rsidRDefault="002818D0">
      <w:pPr>
        <w:autoSpaceDE w:val="0"/>
        <w:autoSpaceDN w:val="0"/>
        <w:spacing w:after="0"/>
        <w:ind w:left="42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— 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140951" w:rsidRPr="002818D0" w:rsidRDefault="002818D0">
      <w:pPr>
        <w:autoSpaceDE w:val="0"/>
        <w:autoSpaceDN w:val="0"/>
        <w:spacing w:before="190" w:after="0" w:line="281" w:lineRule="auto"/>
        <w:ind w:left="420" w:right="288"/>
        <w:rPr>
          <w:lang w:val="ru-RU"/>
        </w:rPr>
      </w:pPr>
      <w:proofErr w:type="gramStart"/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способность осознавать стрессовую ситуацию, оценивать происходящие изменения и их последствия, опираясь на жизненный, речевой и читательский опыт;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</w:t>
      </w:r>
      <w:r w:rsidRPr="002818D0">
        <w:rPr>
          <w:lang w:val="ru-RU"/>
        </w:rPr>
        <w:br/>
      </w: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формировать опыт, уметь находить позитивное в сложившейся ситуации; быть готовым действовать в отсутствие гарантий успеха.</w:t>
      </w:r>
      <w:proofErr w:type="gramEnd"/>
    </w:p>
    <w:p w:rsidR="00140951" w:rsidRPr="002818D0" w:rsidRDefault="002818D0">
      <w:pPr>
        <w:autoSpaceDE w:val="0"/>
        <w:autoSpaceDN w:val="0"/>
        <w:spacing w:before="324" w:after="0" w:line="230" w:lineRule="auto"/>
        <w:rPr>
          <w:lang w:val="ru-RU"/>
        </w:rPr>
      </w:pPr>
      <w:r w:rsidRPr="002818D0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140951" w:rsidRPr="002818D0" w:rsidRDefault="002818D0">
      <w:pPr>
        <w:autoSpaceDE w:val="0"/>
        <w:autoSpaceDN w:val="0"/>
        <w:spacing w:before="166" w:after="0" w:line="230" w:lineRule="auto"/>
        <w:ind w:left="18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Овладение универсальными учебными </w:t>
      </w:r>
      <w:r w:rsidRPr="002818D0">
        <w:rPr>
          <w:rFonts w:ascii="Times New Roman" w:eastAsia="Times New Roman" w:hAnsi="Times New Roman"/>
          <w:b/>
          <w:color w:val="000000"/>
          <w:sz w:val="24"/>
          <w:lang w:val="ru-RU"/>
        </w:rPr>
        <w:t>познавательными действиями.</w:t>
      </w:r>
    </w:p>
    <w:p w:rsidR="00140951" w:rsidRPr="002818D0" w:rsidRDefault="002818D0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2818D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Базовые логические действия:</w:t>
      </w:r>
    </w:p>
    <w:p w:rsidR="00140951" w:rsidRPr="002818D0" w:rsidRDefault="002818D0">
      <w:pPr>
        <w:autoSpaceDE w:val="0"/>
        <w:autoSpaceDN w:val="0"/>
        <w:spacing w:before="178" w:after="0" w:line="262" w:lineRule="auto"/>
        <w:ind w:left="420" w:right="144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—  выявлять и характеризовать существенные признаки языковых единиц, языковых явлений и процессов;</w:t>
      </w:r>
    </w:p>
    <w:p w:rsidR="00140951" w:rsidRPr="002818D0" w:rsidRDefault="002818D0">
      <w:pPr>
        <w:autoSpaceDE w:val="0"/>
        <w:autoSpaceDN w:val="0"/>
        <w:spacing w:before="190" w:after="0" w:line="271" w:lineRule="auto"/>
        <w:ind w:left="42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—  устанавливать существенный признак классификации языковых единиц (явлений), основания для обобщения и сравнения, критерии проводимого анализа; классифицировать языковые единицы по существенному признаку;</w:t>
      </w:r>
    </w:p>
    <w:p w:rsidR="00140951" w:rsidRPr="002818D0" w:rsidRDefault="002818D0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—  выявлять закономерности и противоречия в рассматриваемых фактах, данных и наблюдениях; предлагать критерии для выявления закономерностей и противоречий;</w:t>
      </w:r>
    </w:p>
    <w:p w:rsidR="00140951" w:rsidRPr="002818D0" w:rsidRDefault="002818D0">
      <w:pPr>
        <w:autoSpaceDE w:val="0"/>
        <w:autoSpaceDN w:val="0"/>
        <w:spacing w:before="190" w:after="0" w:line="230" w:lineRule="auto"/>
        <w:jc w:val="center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—  выявлять дефицит информации, необходимой для решения поставленной учебной задачи;</w:t>
      </w:r>
    </w:p>
    <w:p w:rsidR="00140951" w:rsidRPr="002818D0" w:rsidRDefault="002818D0">
      <w:pPr>
        <w:autoSpaceDE w:val="0"/>
        <w:autoSpaceDN w:val="0"/>
        <w:spacing w:before="190" w:after="0" w:line="271" w:lineRule="auto"/>
        <w:ind w:left="420" w:right="144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—  выявлять причинно-следственные связи при изучении языковых процессов;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140951" w:rsidRPr="002818D0" w:rsidRDefault="002818D0">
      <w:pPr>
        <w:autoSpaceDE w:val="0"/>
        <w:autoSpaceDN w:val="0"/>
        <w:spacing w:before="190" w:after="0" w:line="271" w:lineRule="auto"/>
        <w:ind w:left="420" w:right="576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140951" w:rsidRPr="002818D0" w:rsidRDefault="002818D0">
      <w:pPr>
        <w:autoSpaceDE w:val="0"/>
        <w:autoSpaceDN w:val="0"/>
        <w:spacing w:before="180" w:after="0" w:line="230" w:lineRule="auto"/>
        <w:ind w:left="180"/>
        <w:rPr>
          <w:lang w:val="ru-RU"/>
        </w:rPr>
      </w:pPr>
      <w:r w:rsidRPr="002818D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Базовые исследовательские действия:</w:t>
      </w:r>
    </w:p>
    <w:p w:rsidR="00140951" w:rsidRPr="002818D0" w:rsidRDefault="002818D0">
      <w:pPr>
        <w:autoSpaceDE w:val="0"/>
        <w:autoSpaceDN w:val="0"/>
        <w:spacing w:before="180" w:after="0" w:line="230" w:lineRule="auto"/>
        <w:ind w:left="42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вопросы как исследовательский инструмент познания в языковом образовании;</w:t>
      </w:r>
    </w:p>
    <w:p w:rsidR="00140951" w:rsidRPr="002818D0" w:rsidRDefault="002818D0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—  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140951" w:rsidRPr="002818D0" w:rsidRDefault="002818D0">
      <w:pPr>
        <w:autoSpaceDE w:val="0"/>
        <w:autoSpaceDN w:val="0"/>
        <w:spacing w:before="190" w:after="0" w:line="262" w:lineRule="auto"/>
        <w:ind w:left="420" w:right="1296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—  формировать гипотезу об истинности собственных суждений и суждений других, аргументировать свою позицию, мнение;</w:t>
      </w:r>
    </w:p>
    <w:p w:rsidR="00140951" w:rsidRPr="002818D0" w:rsidRDefault="002818D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—  составлять алгоритм действий и использовать его для решения учебных задач;</w:t>
      </w:r>
    </w:p>
    <w:p w:rsidR="00140951" w:rsidRPr="002818D0" w:rsidRDefault="002818D0">
      <w:pPr>
        <w:autoSpaceDE w:val="0"/>
        <w:autoSpaceDN w:val="0"/>
        <w:spacing w:before="190" w:after="0" w:line="271" w:lineRule="auto"/>
        <w:ind w:left="420" w:right="576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—  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140951" w:rsidRPr="002818D0" w:rsidRDefault="002818D0">
      <w:pPr>
        <w:autoSpaceDE w:val="0"/>
        <w:autoSpaceDN w:val="0"/>
        <w:spacing w:before="190" w:after="0" w:line="262" w:lineRule="auto"/>
        <w:ind w:left="420" w:right="1584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—  оценивать на применимость и достоверность информацию, полученную в ходе лингвистического исследования (эксперимента);</w:t>
      </w:r>
    </w:p>
    <w:p w:rsidR="00140951" w:rsidRPr="002818D0" w:rsidRDefault="002818D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формулировать обобщения и выводы по результатам проведённого</w:t>
      </w:r>
    </w:p>
    <w:p w:rsidR="00140951" w:rsidRPr="002818D0" w:rsidRDefault="00140951">
      <w:pPr>
        <w:rPr>
          <w:lang w:val="ru-RU"/>
        </w:rPr>
        <w:sectPr w:rsidR="00140951" w:rsidRPr="002818D0">
          <w:pgSz w:w="11900" w:h="16840"/>
          <w:pgMar w:top="304" w:right="720" w:bottom="312" w:left="666" w:header="720" w:footer="720" w:gutter="0"/>
          <w:cols w:space="720" w:equalWidth="0">
            <w:col w:w="10514" w:space="0"/>
          </w:cols>
          <w:docGrid w:linePitch="360"/>
        </w:sectPr>
      </w:pPr>
    </w:p>
    <w:p w:rsidR="00140951" w:rsidRPr="002818D0" w:rsidRDefault="00140951">
      <w:pPr>
        <w:autoSpaceDE w:val="0"/>
        <w:autoSpaceDN w:val="0"/>
        <w:spacing w:after="72" w:line="220" w:lineRule="exact"/>
        <w:rPr>
          <w:lang w:val="ru-RU"/>
        </w:rPr>
      </w:pPr>
    </w:p>
    <w:p w:rsidR="00140951" w:rsidRPr="002818D0" w:rsidRDefault="002818D0">
      <w:pPr>
        <w:autoSpaceDE w:val="0"/>
        <w:autoSpaceDN w:val="0"/>
        <w:spacing w:after="0" w:line="262" w:lineRule="auto"/>
        <w:ind w:left="240" w:right="144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наблюдения, исследования; владеть инструментами оценки достоверности полученных выводов и обобщений;</w:t>
      </w:r>
    </w:p>
    <w:p w:rsidR="00140951" w:rsidRPr="002818D0" w:rsidRDefault="002818D0">
      <w:pPr>
        <w:autoSpaceDE w:val="0"/>
        <w:autoSpaceDN w:val="0"/>
        <w:spacing w:before="190" w:after="0" w:line="271" w:lineRule="auto"/>
        <w:ind w:left="24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—  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140951" w:rsidRPr="002818D0" w:rsidRDefault="002818D0">
      <w:pPr>
        <w:autoSpaceDE w:val="0"/>
        <w:autoSpaceDN w:val="0"/>
        <w:spacing w:before="178" w:after="0" w:line="230" w:lineRule="auto"/>
        <w:rPr>
          <w:lang w:val="ru-RU"/>
        </w:rPr>
      </w:pPr>
      <w:r w:rsidRPr="002818D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Работа с информацией:</w:t>
      </w:r>
    </w:p>
    <w:p w:rsidR="00140951" w:rsidRPr="002818D0" w:rsidRDefault="002818D0">
      <w:pPr>
        <w:autoSpaceDE w:val="0"/>
        <w:autoSpaceDN w:val="0"/>
        <w:spacing w:before="178" w:after="0" w:line="262" w:lineRule="auto"/>
        <w:ind w:left="240" w:right="288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—  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140951" w:rsidRPr="002818D0" w:rsidRDefault="002818D0">
      <w:pPr>
        <w:autoSpaceDE w:val="0"/>
        <w:autoSpaceDN w:val="0"/>
        <w:spacing w:before="192" w:after="0" w:line="262" w:lineRule="auto"/>
        <w:ind w:left="240" w:right="288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—  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140951" w:rsidRPr="002818D0" w:rsidRDefault="002818D0">
      <w:pPr>
        <w:autoSpaceDE w:val="0"/>
        <w:autoSpaceDN w:val="0"/>
        <w:spacing w:before="192" w:after="0" w:line="271" w:lineRule="auto"/>
        <w:ind w:left="240" w:right="576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—  использовать различные виды </w:t>
      </w:r>
      <w:proofErr w:type="spellStart"/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аудирования</w:t>
      </w:r>
      <w:proofErr w:type="spellEnd"/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140951" w:rsidRPr="002818D0" w:rsidRDefault="002818D0">
      <w:pPr>
        <w:autoSpaceDE w:val="0"/>
        <w:autoSpaceDN w:val="0"/>
        <w:spacing w:before="190" w:after="0" w:line="262" w:lineRule="auto"/>
        <w:ind w:left="24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140951" w:rsidRPr="002818D0" w:rsidRDefault="002818D0">
      <w:pPr>
        <w:autoSpaceDE w:val="0"/>
        <w:autoSpaceDN w:val="0"/>
        <w:spacing w:before="190" w:after="0" w:line="262" w:lineRule="auto"/>
        <w:ind w:left="240" w:right="576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—  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140951" w:rsidRPr="002818D0" w:rsidRDefault="002818D0">
      <w:pPr>
        <w:autoSpaceDE w:val="0"/>
        <w:autoSpaceDN w:val="0"/>
        <w:spacing w:before="190" w:after="0" w:line="271" w:lineRule="auto"/>
        <w:ind w:left="24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самостоятельно выбирать оптимальную форму представления информации (текст, </w:t>
      </w:r>
      <w:r w:rsidRPr="002818D0">
        <w:rPr>
          <w:lang w:val="ru-RU"/>
        </w:rPr>
        <w:br/>
      </w: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140951" w:rsidRPr="002818D0" w:rsidRDefault="002818D0">
      <w:pPr>
        <w:autoSpaceDE w:val="0"/>
        <w:autoSpaceDN w:val="0"/>
        <w:spacing w:before="190" w:after="0" w:line="262" w:lineRule="auto"/>
        <w:ind w:left="240" w:right="144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—  оценивать надёжность информации по критериям, предложенным учителем или сформулированным самостоятельно;</w:t>
      </w:r>
    </w:p>
    <w:p w:rsidR="00140951" w:rsidRPr="002818D0" w:rsidRDefault="002818D0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—  эффективно запоминать и систематизировать информацию.</w:t>
      </w:r>
    </w:p>
    <w:p w:rsidR="00140951" w:rsidRPr="002818D0" w:rsidRDefault="002818D0">
      <w:pPr>
        <w:autoSpaceDE w:val="0"/>
        <w:autoSpaceDN w:val="0"/>
        <w:spacing w:before="298" w:after="0" w:line="230" w:lineRule="auto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Овладение универсальными учебными </w:t>
      </w:r>
      <w:r w:rsidRPr="002818D0">
        <w:rPr>
          <w:rFonts w:ascii="Times New Roman" w:eastAsia="Times New Roman" w:hAnsi="Times New Roman"/>
          <w:b/>
          <w:color w:val="000000"/>
          <w:sz w:val="24"/>
          <w:lang w:val="ru-RU"/>
        </w:rPr>
        <w:t>коммуникативными действиями.</w:t>
      </w:r>
    </w:p>
    <w:p w:rsidR="00140951" w:rsidRPr="002818D0" w:rsidRDefault="002818D0">
      <w:pPr>
        <w:autoSpaceDE w:val="0"/>
        <w:autoSpaceDN w:val="0"/>
        <w:spacing w:before="190" w:after="0" w:line="230" w:lineRule="auto"/>
        <w:rPr>
          <w:lang w:val="ru-RU"/>
        </w:rPr>
      </w:pPr>
      <w:r w:rsidRPr="002818D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Общение:</w:t>
      </w:r>
    </w:p>
    <w:p w:rsidR="00140951" w:rsidRPr="002818D0" w:rsidRDefault="002818D0">
      <w:pPr>
        <w:autoSpaceDE w:val="0"/>
        <w:autoSpaceDN w:val="0"/>
        <w:spacing w:before="178" w:after="0" w:line="262" w:lineRule="auto"/>
        <w:ind w:left="240" w:right="288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—  воспринимать и формулировать суждения, выражать эмоции в соответствии с условиями и целями общения; </w:t>
      </w:r>
    </w:p>
    <w:p w:rsidR="00140951" w:rsidRPr="002818D0" w:rsidRDefault="002818D0">
      <w:pPr>
        <w:autoSpaceDE w:val="0"/>
        <w:autoSpaceDN w:val="0"/>
        <w:spacing w:before="192" w:after="0" w:line="262" w:lineRule="auto"/>
        <w:ind w:left="24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—  выражать себя (свою точку зрения) в диалогах и дискуссиях, в устной монологической речи и в письменных текстах;</w:t>
      </w:r>
    </w:p>
    <w:p w:rsidR="00140951" w:rsidRPr="002818D0" w:rsidRDefault="002818D0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—  распознавать невербальные средства общения, понимать значение социальных знаков;</w:t>
      </w:r>
    </w:p>
    <w:p w:rsidR="00140951" w:rsidRPr="002818D0" w:rsidRDefault="002818D0">
      <w:pPr>
        <w:autoSpaceDE w:val="0"/>
        <w:autoSpaceDN w:val="0"/>
        <w:spacing w:before="190" w:after="0" w:line="262" w:lineRule="auto"/>
        <w:ind w:left="240" w:right="576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—  знать и распознавать предпосылки конфликтных ситуаций и смягчать конфликты, вести переговоры;</w:t>
      </w:r>
    </w:p>
    <w:p w:rsidR="00140951" w:rsidRPr="002818D0" w:rsidRDefault="002818D0">
      <w:pPr>
        <w:autoSpaceDE w:val="0"/>
        <w:autoSpaceDN w:val="0"/>
        <w:spacing w:before="190" w:after="0" w:line="262" w:lineRule="auto"/>
        <w:ind w:left="240" w:right="1008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—  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140951" w:rsidRPr="002818D0" w:rsidRDefault="002818D0">
      <w:pPr>
        <w:autoSpaceDE w:val="0"/>
        <w:autoSpaceDN w:val="0"/>
        <w:spacing w:before="190" w:after="0" w:line="262" w:lineRule="auto"/>
        <w:ind w:left="240" w:right="288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—  в ходе диалога/дискуссии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140951" w:rsidRPr="002818D0" w:rsidRDefault="002818D0">
      <w:pPr>
        <w:autoSpaceDE w:val="0"/>
        <w:autoSpaceDN w:val="0"/>
        <w:spacing w:before="190" w:after="0" w:line="262" w:lineRule="auto"/>
        <w:ind w:left="240" w:right="864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—  сопоставлять свои суждения с суждениями других участников диалога, обнаруживать различие и сходство позиций;</w:t>
      </w:r>
    </w:p>
    <w:p w:rsidR="00140951" w:rsidRPr="002818D0" w:rsidRDefault="002818D0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—  публично представлять результаты проведённого языкового анализа, выполненного</w:t>
      </w:r>
    </w:p>
    <w:p w:rsidR="00140951" w:rsidRPr="002818D0" w:rsidRDefault="00140951">
      <w:pPr>
        <w:rPr>
          <w:lang w:val="ru-RU"/>
        </w:rPr>
        <w:sectPr w:rsidR="00140951" w:rsidRPr="002818D0">
          <w:pgSz w:w="11900" w:h="16840"/>
          <w:pgMar w:top="292" w:right="740" w:bottom="372" w:left="846" w:header="720" w:footer="720" w:gutter="0"/>
          <w:cols w:space="720" w:equalWidth="0">
            <w:col w:w="10314" w:space="0"/>
          </w:cols>
          <w:docGrid w:linePitch="360"/>
        </w:sectPr>
      </w:pPr>
    </w:p>
    <w:p w:rsidR="00140951" w:rsidRPr="002818D0" w:rsidRDefault="00140951">
      <w:pPr>
        <w:autoSpaceDE w:val="0"/>
        <w:autoSpaceDN w:val="0"/>
        <w:spacing w:after="66" w:line="220" w:lineRule="exact"/>
        <w:rPr>
          <w:lang w:val="ru-RU"/>
        </w:rPr>
      </w:pPr>
    </w:p>
    <w:p w:rsidR="00140951" w:rsidRPr="002818D0" w:rsidRDefault="002818D0">
      <w:pPr>
        <w:autoSpaceDE w:val="0"/>
        <w:autoSpaceDN w:val="0"/>
        <w:spacing w:after="0" w:line="230" w:lineRule="auto"/>
        <w:ind w:left="24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лингвистического эксперимента, исследования, проекта;</w:t>
      </w:r>
    </w:p>
    <w:p w:rsidR="00140951" w:rsidRPr="002818D0" w:rsidRDefault="002818D0">
      <w:pPr>
        <w:autoSpaceDE w:val="0"/>
        <w:autoSpaceDN w:val="0"/>
        <w:spacing w:before="190" w:after="0" w:line="271" w:lineRule="auto"/>
        <w:ind w:left="240" w:right="288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140951" w:rsidRPr="002818D0" w:rsidRDefault="002818D0">
      <w:pPr>
        <w:autoSpaceDE w:val="0"/>
        <w:autoSpaceDN w:val="0"/>
        <w:spacing w:before="178" w:after="0" w:line="230" w:lineRule="auto"/>
        <w:rPr>
          <w:lang w:val="ru-RU"/>
        </w:rPr>
      </w:pPr>
      <w:r w:rsidRPr="002818D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Совместная деятельность:</w:t>
      </w:r>
    </w:p>
    <w:p w:rsidR="00140951" w:rsidRPr="002818D0" w:rsidRDefault="002818D0">
      <w:pPr>
        <w:autoSpaceDE w:val="0"/>
        <w:autoSpaceDN w:val="0"/>
        <w:spacing w:before="178" w:after="0" w:line="271" w:lineRule="auto"/>
        <w:ind w:left="240" w:right="144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</w:t>
      </w:r>
      <w:r w:rsidRPr="002818D0">
        <w:rPr>
          <w:lang w:val="ru-RU"/>
        </w:rPr>
        <w:br/>
      </w: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взаимодействия при решении поставленной задачи;</w:t>
      </w:r>
    </w:p>
    <w:p w:rsidR="00140951" w:rsidRPr="002818D0" w:rsidRDefault="002818D0">
      <w:pPr>
        <w:autoSpaceDE w:val="0"/>
        <w:autoSpaceDN w:val="0"/>
        <w:spacing w:before="192" w:after="0"/>
        <w:ind w:left="24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принимать цель совместной деятельности, коллективно планировать и выполнять действия по её достижению: распределять роли, договариваться, обсуждать процесс и результат совместной работы; уметь обобщать мнения </w:t>
      </w:r>
      <w:proofErr w:type="gramStart"/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нескольких</w:t>
      </w:r>
      <w:proofErr w:type="gramEnd"/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 людей, проявлять готовность руководить, выполнять поручения, подчиняться;</w:t>
      </w:r>
    </w:p>
    <w:p w:rsidR="00140951" w:rsidRPr="002818D0" w:rsidRDefault="002818D0">
      <w:pPr>
        <w:autoSpaceDE w:val="0"/>
        <w:autoSpaceDN w:val="0"/>
        <w:spacing w:before="190" w:after="0"/>
        <w:ind w:left="24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—  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иные);</w:t>
      </w:r>
    </w:p>
    <w:p w:rsidR="00140951" w:rsidRPr="002818D0" w:rsidRDefault="002818D0">
      <w:pPr>
        <w:autoSpaceDE w:val="0"/>
        <w:autoSpaceDN w:val="0"/>
        <w:spacing w:before="190" w:after="0" w:line="262" w:lineRule="auto"/>
        <w:ind w:left="240" w:right="144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—  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140951" w:rsidRPr="002818D0" w:rsidRDefault="002818D0">
      <w:pPr>
        <w:autoSpaceDE w:val="0"/>
        <w:autoSpaceDN w:val="0"/>
        <w:spacing w:before="190" w:after="0"/>
        <w:ind w:left="240" w:right="144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оценивать качество своего вклада в общий продукт по критериям, самостоятельно </w:t>
      </w:r>
      <w:r w:rsidRPr="002818D0">
        <w:rPr>
          <w:lang w:val="ru-RU"/>
        </w:rPr>
        <w:br/>
      </w: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140951" w:rsidRPr="002818D0" w:rsidRDefault="002818D0">
      <w:pPr>
        <w:autoSpaceDE w:val="0"/>
        <w:autoSpaceDN w:val="0"/>
        <w:spacing w:before="298" w:after="0" w:line="230" w:lineRule="auto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Овладение универсальными учебными </w:t>
      </w:r>
      <w:r w:rsidRPr="002818D0">
        <w:rPr>
          <w:rFonts w:ascii="Times New Roman" w:eastAsia="Times New Roman" w:hAnsi="Times New Roman"/>
          <w:b/>
          <w:color w:val="000000"/>
          <w:sz w:val="24"/>
          <w:lang w:val="ru-RU"/>
        </w:rPr>
        <w:t>регулятивными действиями.</w:t>
      </w:r>
    </w:p>
    <w:p w:rsidR="00140951" w:rsidRPr="002818D0" w:rsidRDefault="002818D0">
      <w:pPr>
        <w:autoSpaceDE w:val="0"/>
        <w:autoSpaceDN w:val="0"/>
        <w:spacing w:before="190" w:after="0" w:line="230" w:lineRule="auto"/>
        <w:rPr>
          <w:lang w:val="ru-RU"/>
        </w:rPr>
      </w:pPr>
      <w:r w:rsidRPr="002818D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Самоорганизация:</w:t>
      </w:r>
    </w:p>
    <w:p w:rsidR="00140951" w:rsidRPr="002818D0" w:rsidRDefault="002818D0">
      <w:pPr>
        <w:autoSpaceDE w:val="0"/>
        <w:autoSpaceDN w:val="0"/>
        <w:spacing w:before="178" w:after="0" w:line="230" w:lineRule="auto"/>
        <w:ind w:left="24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—  выявлять проблемы для решения в учебных и жизненных ситуациях;</w:t>
      </w:r>
    </w:p>
    <w:p w:rsidR="00140951" w:rsidRPr="002818D0" w:rsidRDefault="002818D0">
      <w:pPr>
        <w:autoSpaceDE w:val="0"/>
        <w:autoSpaceDN w:val="0"/>
        <w:spacing w:before="190" w:after="0" w:line="262" w:lineRule="auto"/>
        <w:ind w:left="240" w:right="432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—  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140951" w:rsidRPr="002818D0" w:rsidRDefault="002818D0">
      <w:pPr>
        <w:autoSpaceDE w:val="0"/>
        <w:autoSpaceDN w:val="0"/>
        <w:spacing w:before="192" w:after="0" w:line="271" w:lineRule="auto"/>
        <w:ind w:left="240" w:right="72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140951" w:rsidRPr="002818D0" w:rsidRDefault="002818D0">
      <w:pPr>
        <w:autoSpaceDE w:val="0"/>
        <w:autoSpaceDN w:val="0"/>
        <w:spacing w:before="190" w:after="0" w:line="262" w:lineRule="auto"/>
        <w:ind w:left="240" w:right="576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составлять план действий, вносить необходимые коррективы в ходе его реализации;</w:t>
      </w:r>
    </w:p>
    <w:p w:rsidR="00140951" w:rsidRPr="002818D0" w:rsidRDefault="002818D0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—  делать выбор и брать ответственность за решение.</w:t>
      </w:r>
    </w:p>
    <w:p w:rsidR="00140951" w:rsidRPr="002818D0" w:rsidRDefault="002818D0">
      <w:pPr>
        <w:autoSpaceDE w:val="0"/>
        <w:autoSpaceDN w:val="0"/>
        <w:spacing w:before="178" w:after="0" w:line="230" w:lineRule="auto"/>
        <w:rPr>
          <w:lang w:val="ru-RU"/>
        </w:rPr>
      </w:pPr>
      <w:r w:rsidRPr="002818D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Самоконтроль:</w:t>
      </w:r>
    </w:p>
    <w:p w:rsidR="00140951" w:rsidRPr="002818D0" w:rsidRDefault="002818D0">
      <w:pPr>
        <w:autoSpaceDE w:val="0"/>
        <w:autoSpaceDN w:val="0"/>
        <w:spacing w:before="178" w:after="0" w:line="262" w:lineRule="auto"/>
        <w:ind w:left="240" w:right="1008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—  владеть разными способами самоконтроля (в том числе речевого), </w:t>
      </w:r>
      <w:proofErr w:type="spellStart"/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самомотивации</w:t>
      </w:r>
      <w:proofErr w:type="spellEnd"/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 и рефлексии;</w:t>
      </w:r>
    </w:p>
    <w:p w:rsidR="00140951" w:rsidRPr="002818D0" w:rsidRDefault="002818D0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—  давать адекватную оценку учебной ситуации и предлагать план её изменения;</w:t>
      </w:r>
    </w:p>
    <w:p w:rsidR="00140951" w:rsidRPr="002818D0" w:rsidRDefault="002818D0">
      <w:pPr>
        <w:autoSpaceDE w:val="0"/>
        <w:autoSpaceDN w:val="0"/>
        <w:spacing w:before="190" w:after="0" w:line="262" w:lineRule="auto"/>
        <w:ind w:left="240" w:right="1296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—  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140951" w:rsidRPr="002818D0" w:rsidRDefault="00140951">
      <w:pPr>
        <w:rPr>
          <w:lang w:val="ru-RU"/>
        </w:rPr>
        <w:sectPr w:rsidR="00140951" w:rsidRPr="002818D0">
          <w:pgSz w:w="11900" w:h="16840"/>
          <w:pgMar w:top="286" w:right="736" w:bottom="512" w:left="846" w:header="720" w:footer="720" w:gutter="0"/>
          <w:cols w:space="720" w:equalWidth="0">
            <w:col w:w="10318" w:space="0"/>
          </w:cols>
          <w:docGrid w:linePitch="360"/>
        </w:sectPr>
      </w:pPr>
    </w:p>
    <w:p w:rsidR="00140951" w:rsidRPr="002818D0" w:rsidRDefault="00140951">
      <w:pPr>
        <w:autoSpaceDE w:val="0"/>
        <w:autoSpaceDN w:val="0"/>
        <w:spacing w:after="108" w:line="220" w:lineRule="exact"/>
        <w:rPr>
          <w:lang w:val="ru-RU"/>
        </w:rPr>
      </w:pPr>
    </w:p>
    <w:p w:rsidR="00140951" w:rsidRPr="002818D0" w:rsidRDefault="002818D0">
      <w:pPr>
        <w:autoSpaceDE w:val="0"/>
        <w:autoSpaceDN w:val="0"/>
        <w:spacing w:after="0"/>
        <w:ind w:left="42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—  объяснять причины достижения (</w:t>
      </w:r>
      <w:proofErr w:type="spellStart"/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недостижения</w:t>
      </w:r>
      <w:proofErr w:type="spellEnd"/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общения.</w:t>
      </w:r>
    </w:p>
    <w:p w:rsidR="00140951" w:rsidRPr="002818D0" w:rsidRDefault="002818D0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2818D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Эмоциональный интеллект:</w:t>
      </w:r>
    </w:p>
    <w:p w:rsidR="00140951" w:rsidRPr="002818D0" w:rsidRDefault="002818D0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—  развивать способность управлять собственными эмоциями и эмоциями других;</w:t>
      </w:r>
    </w:p>
    <w:p w:rsidR="00140951" w:rsidRPr="002818D0" w:rsidRDefault="002818D0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—  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эмоций.</w:t>
      </w:r>
    </w:p>
    <w:p w:rsidR="00140951" w:rsidRPr="002818D0" w:rsidRDefault="002818D0">
      <w:pPr>
        <w:autoSpaceDE w:val="0"/>
        <w:autoSpaceDN w:val="0"/>
        <w:spacing w:before="180" w:after="0" w:line="230" w:lineRule="auto"/>
        <w:ind w:left="180"/>
        <w:rPr>
          <w:lang w:val="ru-RU"/>
        </w:rPr>
      </w:pPr>
      <w:r w:rsidRPr="002818D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Принятие себя и других:</w:t>
      </w:r>
    </w:p>
    <w:p w:rsidR="00140951" w:rsidRPr="002818D0" w:rsidRDefault="002818D0">
      <w:pPr>
        <w:autoSpaceDE w:val="0"/>
        <w:autoSpaceDN w:val="0"/>
        <w:spacing w:before="180" w:after="0" w:line="230" w:lineRule="auto"/>
        <w:ind w:left="42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осознанно относиться к другому человеку и его мнению; </w:t>
      </w:r>
    </w:p>
    <w:p w:rsidR="00140951" w:rsidRPr="002818D0" w:rsidRDefault="002818D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—  признавать своё и чужое право на ошибку;</w:t>
      </w:r>
    </w:p>
    <w:p w:rsidR="00140951" w:rsidRPr="002818D0" w:rsidRDefault="002818D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принимать себя и </w:t>
      </w:r>
      <w:proofErr w:type="gramStart"/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других</w:t>
      </w:r>
      <w:proofErr w:type="gramEnd"/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 не осуждая; </w:t>
      </w:r>
    </w:p>
    <w:p w:rsidR="00140951" w:rsidRPr="002818D0" w:rsidRDefault="002818D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—  проявлять открытость;</w:t>
      </w:r>
    </w:p>
    <w:p w:rsidR="00140951" w:rsidRPr="002818D0" w:rsidRDefault="002818D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—  осознавать невозможность контролировать всё вокруг.</w:t>
      </w:r>
    </w:p>
    <w:p w:rsidR="00140951" w:rsidRPr="002818D0" w:rsidRDefault="002818D0">
      <w:pPr>
        <w:autoSpaceDE w:val="0"/>
        <w:autoSpaceDN w:val="0"/>
        <w:spacing w:before="322" w:after="0" w:line="230" w:lineRule="auto"/>
        <w:rPr>
          <w:lang w:val="ru-RU"/>
        </w:rPr>
      </w:pPr>
      <w:r w:rsidRPr="002818D0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140951" w:rsidRPr="002818D0" w:rsidRDefault="002818D0">
      <w:pPr>
        <w:autoSpaceDE w:val="0"/>
        <w:autoSpaceDN w:val="0"/>
        <w:spacing w:before="166" w:after="0" w:line="230" w:lineRule="auto"/>
        <w:ind w:left="180"/>
        <w:rPr>
          <w:lang w:val="ru-RU"/>
        </w:rPr>
      </w:pPr>
      <w:r w:rsidRPr="002818D0">
        <w:rPr>
          <w:rFonts w:ascii="Times New Roman" w:eastAsia="Times New Roman" w:hAnsi="Times New Roman"/>
          <w:b/>
          <w:color w:val="000000"/>
          <w:sz w:val="24"/>
          <w:lang w:val="ru-RU"/>
        </w:rPr>
        <w:t>Язык и культура:</w:t>
      </w:r>
    </w:p>
    <w:p w:rsidR="00140951" w:rsidRPr="002818D0" w:rsidRDefault="002818D0">
      <w:pPr>
        <w:autoSpaceDE w:val="0"/>
        <w:autoSpaceDN w:val="0"/>
        <w:spacing w:before="178" w:after="0" w:line="271" w:lineRule="auto"/>
        <w:ind w:left="420" w:right="432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—  характеризовать роль русского родного языка в жизни общества и государства, в современном мире, в жизни человека; осознавать важность бережного отношения к родному языку;</w:t>
      </w:r>
    </w:p>
    <w:p w:rsidR="00140951" w:rsidRPr="002818D0" w:rsidRDefault="002818D0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—  приводить примеры, доказывающие, что изучение русского языка позволяет лучше узнать историю и культуру страны (в рамках изученного);</w:t>
      </w:r>
    </w:p>
    <w:p w:rsidR="00140951" w:rsidRPr="002818D0" w:rsidRDefault="002818D0">
      <w:pPr>
        <w:autoSpaceDE w:val="0"/>
        <w:autoSpaceDN w:val="0"/>
        <w:spacing w:before="190" w:after="0"/>
        <w:ind w:left="420" w:right="288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—  распознавать и правильно объяснять значения изученных слов с национально-культурным компонентом; характеризовать особенности употребления слов с суффиксами субъективной оценки в произведениях устного народного творчества и в произведениях художественной литературы;</w:t>
      </w:r>
    </w:p>
    <w:p w:rsidR="00140951" w:rsidRPr="002818D0" w:rsidRDefault="002818D0">
      <w:pPr>
        <w:autoSpaceDE w:val="0"/>
        <w:autoSpaceDN w:val="0"/>
        <w:spacing w:before="192" w:after="0" w:line="281" w:lineRule="auto"/>
        <w:ind w:left="420" w:right="144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и характеризовать слова с живой внутренней формой, специфическим оценочно-характеризующим значением (в рамках изученного); понимать и объяснять </w:t>
      </w:r>
      <w:r w:rsidRPr="002818D0">
        <w:rPr>
          <w:lang w:val="ru-RU"/>
        </w:rPr>
        <w:br/>
      </w: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национальное своеобразие общеязыковых и художественных метафор, народных и поэтических слов-символов, обладающих традиционной метафорической образностью; правильно </w:t>
      </w:r>
      <w:r w:rsidRPr="002818D0">
        <w:rPr>
          <w:lang w:val="ru-RU"/>
        </w:rPr>
        <w:br/>
      </w: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употреблять их;</w:t>
      </w:r>
    </w:p>
    <w:p w:rsidR="00140951" w:rsidRPr="002818D0" w:rsidRDefault="002818D0">
      <w:pPr>
        <w:autoSpaceDE w:val="0"/>
        <w:autoSpaceDN w:val="0"/>
        <w:spacing w:before="190" w:after="0" w:line="271" w:lineRule="auto"/>
        <w:ind w:left="42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—  распознавать крылатые слова и выражения из русских народных и литературных сказок; пословицы и поговорки, объяснять их значения (в рамках изученного), правильно употреблять их в речи;</w:t>
      </w:r>
    </w:p>
    <w:p w:rsidR="00140951" w:rsidRPr="002818D0" w:rsidRDefault="002818D0">
      <w:pPr>
        <w:autoSpaceDE w:val="0"/>
        <w:autoSpaceDN w:val="0"/>
        <w:spacing w:before="190" w:after="0" w:line="271" w:lineRule="auto"/>
        <w:ind w:left="420" w:right="144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—  иметь представление о личных именах исконно русских (славянских) и заимствованных (в рамках изученного), именах, входящих в состав пословиц и поговорок и имеющих в силу этого определённую стилистическую окраску;</w:t>
      </w:r>
    </w:p>
    <w:p w:rsidR="00140951" w:rsidRPr="002818D0" w:rsidRDefault="002818D0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—  понимать и объяснять взаимосвязь происхождения названий старинных русских городов и истории народа, истории языка (в рамках изученного);</w:t>
      </w:r>
    </w:p>
    <w:p w:rsidR="00140951" w:rsidRPr="002818D0" w:rsidRDefault="002818D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толковые словари, словари пословиц и поговорок; словари синонимов,</w:t>
      </w:r>
    </w:p>
    <w:p w:rsidR="00140951" w:rsidRPr="002818D0" w:rsidRDefault="00140951">
      <w:pPr>
        <w:rPr>
          <w:lang w:val="ru-RU"/>
        </w:rPr>
        <w:sectPr w:rsidR="00140951" w:rsidRPr="002818D0">
          <w:pgSz w:w="11900" w:h="16840"/>
          <w:pgMar w:top="328" w:right="736" w:bottom="408" w:left="666" w:header="720" w:footer="720" w:gutter="0"/>
          <w:cols w:space="720" w:equalWidth="0">
            <w:col w:w="10498" w:space="0"/>
          </w:cols>
          <w:docGrid w:linePitch="360"/>
        </w:sectPr>
      </w:pPr>
    </w:p>
    <w:p w:rsidR="00140951" w:rsidRPr="002818D0" w:rsidRDefault="00140951">
      <w:pPr>
        <w:autoSpaceDE w:val="0"/>
        <w:autoSpaceDN w:val="0"/>
        <w:spacing w:after="66" w:line="220" w:lineRule="exact"/>
        <w:rPr>
          <w:lang w:val="ru-RU"/>
        </w:rPr>
      </w:pPr>
    </w:p>
    <w:p w:rsidR="00140951" w:rsidRPr="002818D0" w:rsidRDefault="002818D0">
      <w:pPr>
        <w:autoSpaceDE w:val="0"/>
        <w:autoSpaceDN w:val="0"/>
        <w:spacing w:after="0" w:line="271" w:lineRule="auto"/>
        <w:ind w:left="240" w:right="144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антонимов; словари эпитетов, метафор и сравнений; учебные этимологические словари, грамматические словари и справочники, орфографические словари, справочники по пунктуации (в том числе мультимедийные).</w:t>
      </w:r>
    </w:p>
    <w:p w:rsidR="00140951" w:rsidRPr="002818D0" w:rsidRDefault="002818D0">
      <w:pPr>
        <w:autoSpaceDE w:val="0"/>
        <w:autoSpaceDN w:val="0"/>
        <w:spacing w:before="178" w:after="0" w:line="230" w:lineRule="auto"/>
        <w:rPr>
          <w:lang w:val="ru-RU"/>
        </w:rPr>
      </w:pPr>
      <w:r w:rsidRPr="002818D0">
        <w:rPr>
          <w:rFonts w:ascii="Times New Roman" w:eastAsia="Times New Roman" w:hAnsi="Times New Roman"/>
          <w:b/>
          <w:color w:val="000000"/>
          <w:sz w:val="24"/>
          <w:lang w:val="ru-RU"/>
        </w:rPr>
        <w:t>Культура речи:</w:t>
      </w:r>
    </w:p>
    <w:p w:rsidR="00140951" w:rsidRPr="002818D0" w:rsidRDefault="002818D0">
      <w:pPr>
        <w:autoSpaceDE w:val="0"/>
        <w:autoSpaceDN w:val="0"/>
        <w:spacing w:before="178" w:after="0" w:line="230" w:lineRule="auto"/>
        <w:ind w:left="24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—  иметь общее представление о современном русском литературном языке;</w:t>
      </w:r>
    </w:p>
    <w:p w:rsidR="00140951" w:rsidRPr="002818D0" w:rsidRDefault="002818D0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—  иметь общее представление о показателях хорошей и правильной речи;</w:t>
      </w:r>
    </w:p>
    <w:p w:rsidR="00140951" w:rsidRPr="002818D0" w:rsidRDefault="002818D0">
      <w:pPr>
        <w:autoSpaceDE w:val="0"/>
        <w:autoSpaceDN w:val="0"/>
        <w:spacing w:before="190" w:after="0" w:line="262" w:lineRule="auto"/>
        <w:ind w:left="240" w:right="864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—  иметь общее представление о роли А. С. Пушкина в развитии современного русского литературного языка (в рамках изученного);</w:t>
      </w:r>
    </w:p>
    <w:p w:rsidR="00140951" w:rsidRPr="002818D0" w:rsidRDefault="002818D0">
      <w:pPr>
        <w:autoSpaceDE w:val="0"/>
        <w:autoSpaceDN w:val="0"/>
        <w:spacing w:before="192" w:after="0" w:line="262" w:lineRule="auto"/>
        <w:ind w:left="24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—  различать варианты орфоэпической и акцентологической нормы; употреблять слова с учётом произносительных вариантов орфоэпической нормы (в рамках изученного);</w:t>
      </w:r>
    </w:p>
    <w:p w:rsidR="00140951" w:rsidRPr="002818D0" w:rsidRDefault="002818D0">
      <w:pPr>
        <w:autoSpaceDE w:val="0"/>
        <w:autoSpaceDN w:val="0"/>
        <w:spacing w:before="192" w:after="0" w:line="281" w:lineRule="auto"/>
        <w:ind w:left="240" w:right="72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—  различать постоянное и подвижное ударение в именах существительных, именах прилагательных, глаголах (в рамках изученного); соблюдать нормы ударения в отдельных грамматических формах имён существительных, прилагательных, глаголов (в рамках изученного); анализировать смыслоразличительную роль ударения на примере омографов; корректно употреблять омографы в письменной речи;</w:t>
      </w:r>
    </w:p>
    <w:p w:rsidR="00140951" w:rsidRPr="002818D0" w:rsidRDefault="002818D0">
      <w:pPr>
        <w:autoSpaceDE w:val="0"/>
        <w:autoSpaceDN w:val="0"/>
        <w:spacing w:before="190" w:after="0"/>
        <w:ind w:left="240" w:right="288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—  соблюдать нормы употребления синонимов‚ антонимов, омонимов (в рамках изученного); употреблять слова в соответствии с их лексическим значением и правилами лексической сочетаемости; употреблять имена существительные, прилагательные, глаголы с учётом стилистических норм современного русского языка;</w:t>
      </w:r>
    </w:p>
    <w:p w:rsidR="00140951" w:rsidRPr="002818D0" w:rsidRDefault="002818D0">
      <w:pPr>
        <w:autoSpaceDE w:val="0"/>
        <w:autoSpaceDN w:val="0"/>
        <w:spacing w:before="190" w:after="0" w:line="271" w:lineRule="auto"/>
        <w:ind w:left="24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—  различать типичные речевые ошибки; выявлять и исправлять речевые ошибки в устной речи; различать типичные ошибки, связанные с нарушением грамматической нормы; выявлять и исправлять грамматические ошибки в устной и письменной речи;</w:t>
      </w:r>
    </w:p>
    <w:p w:rsidR="00140951" w:rsidRPr="002818D0" w:rsidRDefault="002818D0">
      <w:pPr>
        <w:autoSpaceDE w:val="0"/>
        <w:autoSpaceDN w:val="0"/>
        <w:spacing w:before="190" w:after="0"/>
        <w:ind w:left="24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—  соблюдать этикетные формы и формулы обращения в официальной и неофициальной речевой ситуации; современные формулы обращения к незнакомому человеку; соблюдать принципы этикетного общения, лежащие в основе национального речевого этикета; соблюдать русскую этикетную вербальную и невербальную манеру общения;</w:t>
      </w:r>
    </w:p>
    <w:p w:rsidR="00140951" w:rsidRPr="002818D0" w:rsidRDefault="002818D0">
      <w:pPr>
        <w:autoSpaceDE w:val="0"/>
        <w:autoSpaceDN w:val="0"/>
        <w:spacing w:before="190" w:after="0" w:line="271" w:lineRule="auto"/>
        <w:ind w:left="240" w:right="1362"/>
        <w:jc w:val="both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толковые, орфоэпические словари, словари синонимов, антонимов, грамматические словари и справочники, в том числе мультимедийные; использовать орфографические словари и справочники по пунктуации.</w:t>
      </w:r>
    </w:p>
    <w:p w:rsidR="00140951" w:rsidRPr="002818D0" w:rsidRDefault="002818D0">
      <w:pPr>
        <w:autoSpaceDE w:val="0"/>
        <w:autoSpaceDN w:val="0"/>
        <w:spacing w:before="180" w:after="0" w:line="230" w:lineRule="auto"/>
        <w:rPr>
          <w:lang w:val="ru-RU"/>
        </w:rPr>
      </w:pPr>
      <w:r w:rsidRPr="002818D0">
        <w:rPr>
          <w:rFonts w:ascii="Times New Roman" w:eastAsia="Times New Roman" w:hAnsi="Times New Roman"/>
          <w:b/>
          <w:color w:val="000000"/>
          <w:sz w:val="24"/>
          <w:lang w:val="ru-RU"/>
        </w:rPr>
        <w:t>Речь. Речевая деятельность. Текст:</w:t>
      </w:r>
    </w:p>
    <w:p w:rsidR="00140951" w:rsidRPr="002818D0" w:rsidRDefault="002818D0">
      <w:pPr>
        <w:autoSpaceDE w:val="0"/>
        <w:autoSpaceDN w:val="0"/>
        <w:spacing w:before="178" w:after="0"/>
        <w:ind w:left="240" w:right="144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разные виды речевой деятельности для решения учебных задач; владеть элементами интонации; выразительно читать тексты; уместно использовать коммуникативные стратегии и тактики устного общения (просьба, принесение извинений); инициировать диалог и поддерживать его, сохранять инициативу в диалоге, завершать диалог;</w:t>
      </w:r>
    </w:p>
    <w:p w:rsidR="00140951" w:rsidRPr="002818D0" w:rsidRDefault="002818D0">
      <w:pPr>
        <w:autoSpaceDE w:val="0"/>
        <w:autoSpaceDN w:val="0"/>
        <w:spacing w:before="190" w:after="0" w:line="271" w:lineRule="auto"/>
        <w:ind w:left="240" w:right="144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—  анализировать и создавать (в том числе с опорой на образец) тексты разных функционально-смысловых типов речи; составлять планы разных видов; план устного ответа на уроке, план прочитанного текста;</w:t>
      </w:r>
    </w:p>
    <w:p w:rsidR="00140951" w:rsidRPr="002818D0" w:rsidRDefault="002818D0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—  создавать объявления (в устной и письменной форме) с учётом речевой ситуации;</w:t>
      </w:r>
    </w:p>
    <w:p w:rsidR="00140951" w:rsidRPr="002818D0" w:rsidRDefault="002818D0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—  распознавать и создавать тексты публицистических жанров (девиз, слоган);</w:t>
      </w:r>
    </w:p>
    <w:p w:rsidR="00140951" w:rsidRPr="002818D0" w:rsidRDefault="002818D0">
      <w:pPr>
        <w:autoSpaceDE w:val="0"/>
        <w:autoSpaceDN w:val="0"/>
        <w:spacing w:before="190" w:after="0" w:line="262" w:lineRule="auto"/>
        <w:ind w:left="240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—  анализировать и интерпретировать фольклорные и художественные тексты или их фрагменты (народные и литературные сказки, рассказы, былины, пословицы, загадки);</w:t>
      </w:r>
    </w:p>
    <w:p w:rsidR="00140951" w:rsidRPr="002818D0" w:rsidRDefault="00140951">
      <w:pPr>
        <w:rPr>
          <w:lang w:val="ru-RU"/>
        </w:rPr>
        <w:sectPr w:rsidR="00140951" w:rsidRPr="002818D0">
          <w:pgSz w:w="11900" w:h="16840"/>
          <w:pgMar w:top="286" w:right="730" w:bottom="342" w:left="846" w:header="720" w:footer="720" w:gutter="0"/>
          <w:cols w:space="720" w:equalWidth="0">
            <w:col w:w="10324" w:space="0"/>
          </w:cols>
          <w:docGrid w:linePitch="360"/>
        </w:sectPr>
      </w:pPr>
    </w:p>
    <w:p w:rsidR="00140951" w:rsidRPr="002818D0" w:rsidRDefault="00140951">
      <w:pPr>
        <w:autoSpaceDE w:val="0"/>
        <w:autoSpaceDN w:val="0"/>
        <w:spacing w:after="102" w:line="220" w:lineRule="exact"/>
        <w:rPr>
          <w:lang w:val="ru-RU"/>
        </w:rPr>
      </w:pPr>
    </w:p>
    <w:p w:rsidR="00140951" w:rsidRPr="002818D0" w:rsidRDefault="002818D0">
      <w:pPr>
        <w:autoSpaceDE w:val="0"/>
        <w:autoSpaceDN w:val="0"/>
        <w:spacing w:after="0" w:line="262" w:lineRule="auto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редактировать собственные тексты с целью совершенствования их содержания и формы; сопоставлять черновой и </w:t>
      </w:r>
      <w:proofErr w:type="gramStart"/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отредактированный</w:t>
      </w:r>
      <w:proofErr w:type="gramEnd"/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 тексты;</w:t>
      </w:r>
    </w:p>
    <w:p w:rsidR="00140951" w:rsidRPr="002818D0" w:rsidRDefault="002818D0">
      <w:pPr>
        <w:autoSpaceDE w:val="0"/>
        <w:autoSpaceDN w:val="0"/>
        <w:spacing w:before="190" w:after="0" w:line="262" w:lineRule="auto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—  создавать тексты как результат проектной (исследовательской) деятельности; оформлять результаты проекта (исследования), представлять их в устной форме.</w:t>
      </w:r>
    </w:p>
    <w:p w:rsidR="00140951" w:rsidRPr="002818D0" w:rsidRDefault="00140951">
      <w:pPr>
        <w:rPr>
          <w:lang w:val="ru-RU"/>
        </w:rPr>
        <w:sectPr w:rsidR="00140951" w:rsidRPr="002818D0">
          <w:pgSz w:w="11900" w:h="16840"/>
          <w:pgMar w:top="322" w:right="1274" w:bottom="1440" w:left="1086" w:header="720" w:footer="720" w:gutter="0"/>
          <w:cols w:space="720" w:equalWidth="0">
            <w:col w:w="9539" w:space="0"/>
          </w:cols>
          <w:docGrid w:linePitch="360"/>
        </w:sectPr>
      </w:pPr>
    </w:p>
    <w:p w:rsidR="00140951" w:rsidRPr="002818D0" w:rsidRDefault="00140951">
      <w:pPr>
        <w:autoSpaceDE w:val="0"/>
        <w:autoSpaceDN w:val="0"/>
        <w:spacing w:after="64" w:line="220" w:lineRule="exact"/>
        <w:rPr>
          <w:lang w:val="ru-RU"/>
        </w:rPr>
      </w:pPr>
    </w:p>
    <w:p w:rsidR="00140951" w:rsidRDefault="002818D0">
      <w:pPr>
        <w:autoSpaceDE w:val="0"/>
        <w:autoSpaceDN w:val="0"/>
        <w:spacing w:after="666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078"/>
        <w:gridCol w:w="528"/>
        <w:gridCol w:w="1104"/>
        <w:gridCol w:w="1142"/>
        <w:gridCol w:w="864"/>
        <w:gridCol w:w="6724"/>
        <w:gridCol w:w="1020"/>
        <w:gridCol w:w="1380"/>
      </w:tblGrid>
      <w:tr w:rsidR="00140951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20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Pr="002818D0" w:rsidRDefault="002818D0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2818D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часов</w:t>
            </w:r>
            <w:proofErr w:type="spellEnd"/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</w:p>
        </w:tc>
        <w:tc>
          <w:tcPr>
            <w:tcW w:w="67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</w:p>
        </w:tc>
        <w:tc>
          <w:tcPr>
            <w:tcW w:w="1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Электронные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(цифровые)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образовательные ресурсы</w:t>
            </w:r>
          </w:p>
        </w:tc>
      </w:tr>
      <w:tr w:rsidR="00140951">
        <w:trPr>
          <w:trHeight w:hRule="exact" w:val="576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40951" w:rsidRDefault="00140951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40951" w:rsidRDefault="00140951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40951" w:rsidRDefault="00140951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40951" w:rsidRDefault="00140951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40951" w:rsidRDefault="00140951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40951" w:rsidRDefault="00140951"/>
        </w:tc>
      </w:tr>
      <w:tr w:rsidR="00140951">
        <w:trPr>
          <w:trHeight w:hRule="exact" w:val="350"/>
        </w:trPr>
        <w:tc>
          <w:tcPr>
            <w:tcW w:w="15308" w:type="dxa"/>
            <w:gridSpan w:val="9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1.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ЯЗЫК И КУЛЬТУРА</w:t>
            </w:r>
          </w:p>
        </w:tc>
      </w:tr>
      <w:tr w:rsidR="00140951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Pr="002818D0" w:rsidRDefault="002818D0">
            <w:pPr>
              <w:autoSpaceDE w:val="0"/>
              <w:autoSpaceDN w:val="0"/>
              <w:spacing w:before="76" w:after="0" w:line="250" w:lineRule="auto"/>
              <w:ind w:left="72" w:right="432"/>
              <w:rPr>
                <w:lang w:val="ru-RU"/>
              </w:rPr>
            </w:pPr>
            <w:r w:rsidRPr="002818D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Русский язык —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национальный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язык русского народа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06.09.2022</w:t>
            </w:r>
          </w:p>
        </w:tc>
        <w:tc>
          <w:tcPr>
            <w:tcW w:w="6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Pr="002818D0" w:rsidRDefault="002818D0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proofErr w:type="gramStart"/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роль русского родного языка в жизни общества и государства, в современном мире, в жизни человека;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Приводить примеры, доказывающие, что изучение русского языка позволяет лучше узнать историю и культуру страны (в рамках изученного);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Создавать текст на заданную тему;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Использовать приёмы просмотрового и изучающего чтения;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Применять правила орфографии и пунктуации на письме (в рамках изученного);</w:t>
            </w:r>
            <w:proofErr w:type="gramEnd"/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https://edsoo.ru/</w:t>
            </w:r>
          </w:p>
        </w:tc>
      </w:tr>
      <w:tr w:rsidR="00140951">
        <w:trPr>
          <w:trHeight w:hRule="exact" w:val="169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Краткая история русской письменности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13.09.2022 20.09.2022</w:t>
            </w:r>
          </w:p>
        </w:tc>
        <w:tc>
          <w:tcPr>
            <w:tcW w:w="6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Pr="002818D0" w:rsidRDefault="002818D0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proofErr w:type="gramStart"/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основные факты из истории русской письменности (в рамках изученного) и создания славянского алфавита (на материале прочитанных текстов);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Создавать монологические высказывания на заданную тему, участвовать в диалоге и </w:t>
            </w:r>
            <w:proofErr w:type="spellStart"/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полилоге</w:t>
            </w:r>
            <w:proofErr w:type="spellEnd"/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на лингвистическую тему;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Использовать толковые словари, учебные этимологические словари; грамматические словари и справочники, орфографические словари, справочники по пунктуации (в том числе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мультимедийные);</w:t>
            </w:r>
            <w:proofErr w:type="gramEnd"/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Применять правила орфографии и пунктуации на письме (в рамках изученного);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Свой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вариант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https://edsoo.ru/</w:t>
            </w:r>
          </w:p>
        </w:tc>
      </w:tr>
      <w:tr w:rsidR="00140951">
        <w:trPr>
          <w:trHeight w:hRule="exact" w:val="222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Pr="002818D0" w:rsidRDefault="002818D0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2818D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Язык как зеркало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национальной культуры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27.09.2022</w:t>
            </w:r>
          </w:p>
        </w:tc>
        <w:tc>
          <w:tcPr>
            <w:tcW w:w="6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Pr="002818D0" w:rsidRDefault="002818D0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proofErr w:type="gramStart"/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Распознавать и правильно объяснять значения изученных слов с национально-культурным компонентом, правильно употреблять их в речи;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Распознавать, анализировать и характеризовать слова с живой внутренней формой;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Сравнивать отдельные примеры наименований предметов и явлений окружающего мира в различных языках, отражающих особенности природы, климатических условий, традиционного быта и т. п.;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Использовать толковые словари, учебные этимологические словари;</w:t>
            </w:r>
            <w:proofErr w:type="gramEnd"/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грамматические словари и справочники, орфографические словари, справочники по пунктуации (в том числе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мультимедийные);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Применять правила орфографии и пунктуации на письме (в рамках изученного);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https://edsoo.ru/</w:t>
            </w:r>
          </w:p>
        </w:tc>
      </w:tr>
      <w:tr w:rsidR="00140951">
        <w:trPr>
          <w:trHeight w:hRule="exact" w:val="24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1.4.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Pr="002818D0" w:rsidRDefault="002818D0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2818D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Слово как хранилище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материальной и духовной культуры народа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04.10.2022</w:t>
            </w:r>
          </w:p>
        </w:tc>
        <w:tc>
          <w:tcPr>
            <w:tcW w:w="6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Pr="002818D0" w:rsidRDefault="002818D0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Распознавать и правильно объяснять значения изученных слов с национально-культурным компонентом, правильно употреблять их в речи;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Извлекать и анализировать информацию из научно-популярных текстов о предметах и явлениях традиционного русского быта;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Анализировать словарные статьи «Толкового словаря живого великорусского языка» В. И. Даля; извлекать сведения о жизни, быте, обычаях русского народа в прошлом; </w:t>
            </w:r>
            <w:r w:rsidRPr="002818D0">
              <w:rPr>
                <w:lang w:val="ru-RU"/>
              </w:rPr>
              <w:br/>
            </w:r>
            <w:proofErr w:type="gramStart"/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Анализировать пословицы русского народа, объяснять их смысл, извлекать информацию о жизни и быте русского народа в прошлом; описывать современные ситуации их употребления; Использовать толковые словари, словари пословиц и поговорок, учебные этимологические словари; грамматические словари и справочники, орфографические словари, справочники по пунктуации (в том числе мультимедийные);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Применять правила орфографии и пунктуации на письме (в рамках изученного);</w:t>
            </w:r>
            <w:proofErr w:type="gramEnd"/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www.gramota.ru</w:t>
            </w:r>
          </w:p>
        </w:tc>
      </w:tr>
    </w:tbl>
    <w:p w:rsidR="00140951" w:rsidRDefault="00140951">
      <w:pPr>
        <w:autoSpaceDE w:val="0"/>
        <w:autoSpaceDN w:val="0"/>
        <w:spacing w:after="0" w:line="14" w:lineRule="exact"/>
      </w:pPr>
    </w:p>
    <w:p w:rsidR="00140951" w:rsidRDefault="00140951">
      <w:pPr>
        <w:sectPr w:rsidR="00140951">
          <w:pgSz w:w="16840" w:h="11900"/>
          <w:pgMar w:top="282" w:right="640" w:bottom="64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140951" w:rsidRDefault="00140951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078"/>
        <w:gridCol w:w="528"/>
        <w:gridCol w:w="1104"/>
        <w:gridCol w:w="1142"/>
        <w:gridCol w:w="864"/>
        <w:gridCol w:w="6724"/>
        <w:gridCol w:w="1020"/>
        <w:gridCol w:w="1380"/>
      </w:tblGrid>
      <w:tr w:rsidR="00140951">
        <w:trPr>
          <w:trHeight w:hRule="exact" w:val="32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1.5.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Pr="002818D0" w:rsidRDefault="002818D0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2818D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Загадки. Метафоричность русской загадки.</w:t>
            </w:r>
          </w:p>
          <w:p w:rsidR="00140951" w:rsidRPr="002818D0" w:rsidRDefault="002818D0">
            <w:pPr>
              <w:autoSpaceDE w:val="0"/>
              <w:autoSpaceDN w:val="0"/>
              <w:spacing w:before="20" w:after="0" w:line="252" w:lineRule="auto"/>
              <w:ind w:left="72"/>
              <w:rPr>
                <w:lang w:val="ru-RU"/>
              </w:rPr>
            </w:pPr>
            <w:r w:rsidRPr="002818D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Метафоры общеязыковые и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художественные, их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национально-культурная специфика.</w:t>
            </w:r>
          </w:p>
          <w:p w:rsidR="00140951" w:rsidRPr="002818D0" w:rsidRDefault="002818D0">
            <w:pPr>
              <w:autoSpaceDE w:val="0"/>
              <w:autoSpaceDN w:val="0"/>
              <w:spacing w:before="20" w:after="0" w:line="247" w:lineRule="auto"/>
              <w:ind w:left="72"/>
              <w:rPr>
                <w:lang w:val="ru-RU"/>
              </w:rPr>
            </w:pPr>
            <w:r w:rsidRPr="002818D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Метафора, олицетворение, эпитет как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изобразительные средства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11.10.2022 18.10.2022</w:t>
            </w:r>
          </w:p>
        </w:tc>
        <w:tc>
          <w:tcPr>
            <w:tcW w:w="6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Pr="002818D0" w:rsidRDefault="002818D0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Анализировать русские загадки с точки зрения языковых средств, которые в них используются для создания образа загаданного слова;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Сравнивать языковые метафоры в русском и других языках, устанавливать признаки, по которым проводится сравнение;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Устанавливать признаки для сравнения прямого и переносного значения слов; определять признак, лежащий в основе переносного значения; </w:t>
            </w:r>
            <w:r w:rsidRPr="002818D0">
              <w:rPr>
                <w:lang w:val="ru-RU"/>
              </w:rPr>
              <w:br/>
            </w:r>
            <w:proofErr w:type="gramStart"/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слова со специфическим оценочно-характеризующим значением (переносные наименования животных, растений и т. п.), особенности их употребления;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Сравнивать слова со специфическим оценочно-характеризующим значением в разных языках, определять признак, лежащий в основе переносных значений таких слов;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Анализировать художественные тексты с точки зрения использования в них художественных метафор, олицетворений;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Использовать толковые словари; словари пословиц и поговорок, словари эпитетов, метафор и сравнений;</w:t>
            </w:r>
            <w:proofErr w:type="gramEnd"/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учебные этимологические словари; грамматические словари и справочники,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орфографические словари, справочники по пунктуации (в том числе мультимедийные);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Применять правила орфографии и пунктуации на письме (в рамках изученного);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https://edsoo.ru/</w:t>
            </w:r>
          </w:p>
        </w:tc>
      </w:tr>
      <w:tr w:rsidR="00140951">
        <w:trPr>
          <w:trHeight w:hRule="exact" w:val="303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1.6.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Национальная специфика русского фольклора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25.10.2022</w:t>
            </w:r>
          </w:p>
        </w:tc>
        <w:tc>
          <w:tcPr>
            <w:tcW w:w="6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Pr="002818D0" w:rsidRDefault="002818D0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Анализировать фрагменты текстов русских народных и литературных сказок, народных песен, былин, художественных произведений с точки зрения использования в них устойчивых оборотов, </w:t>
            </w:r>
            <w:proofErr w:type="gramStart"/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народно-поэтических</w:t>
            </w:r>
            <w:proofErr w:type="gramEnd"/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символов, народно-поэтических эпитетов;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Распознавать слова с суффиксами субъективной оценки в произведениях устного народного творчества и в произведениях художественной литературы; характеризовать особенности их употребления как особого средства выразительности; </w:t>
            </w:r>
            <w:r w:rsidRPr="002818D0">
              <w:rPr>
                <w:lang w:val="ru-RU"/>
              </w:rPr>
              <w:br/>
            </w:r>
            <w:proofErr w:type="gramStart"/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Распознавать постоянные эпитеты и сравнения, анализировать и характеризовать особенности употребления в фольклорных текстах, в художественной литературе постоянных эпитетов, сравнений как особых изобразительно-выразительных средств;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Распознавать прецедентные имена и прозвища персонажей сказок, былин, легенд и т. п., понимать и объяснять их значение в современных контекстах, правильно употреблять их; Использовать толковые словари; словари эпитетов, метафор и сравнений;</w:t>
            </w:r>
            <w:proofErr w:type="gramEnd"/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словари пословиц и поговорок; учебные этимологические словари; грамматические словари и справочники,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орфографические словари, справочники по пунктуации (в том числе мультимедийные);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Применять правила орфографии и пунктуации на письме (в рамках изученного);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https://edsoo.ru/</w:t>
            </w:r>
          </w:p>
        </w:tc>
      </w:tr>
      <w:tr w:rsidR="00140951">
        <w:trPr>
          <w:trHeight w:hRule="exact" w:val="27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1.7.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Крылатые слова,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пословицы, поговорки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08.11.2022</w:t>
            </w:r>
          </w:p>
        </w:tc>
        <w:tc>
          <w:tcPr>
            <w:tcW w:w="6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Pr="002818D0" w:rsidRDefault="002818D0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Распознавать крылатые слова и выражения из русских народных и литературных сказок, называть их источники, комментировать значение и употребление в современных ситуациях речевого общения, использовать в собственной речевой практике;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значения пословиц и поговорок, правильно употреблять изученные пословицы, поговорки;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Сравнивать русские пословицы с пословицами других народов, определять их сходства и различия; </w:t>
            </w:r>
            <w:r w:rsidRPr="002818D0">
              <w:rPr>
                <w:lang w:val="ru-RU"/>
              </w:rPr>
              <w:br/>
            </w:r>
            <w:proofErr w:type="gramStart"/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пословицы и поговорки с точки зрения выражения в них опыта, наблюдений, оценок, народного ума и особенностей национальной культуры народа;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Использовать толковые словари, словари пословиц и поговорок, крылатых слов и выражений, словари эпитетов, метафор и сравнений; учебные этимологические словари; орфографические словари, грамматические словари и справочники по пунктуации (в том числе мультимедийные);</w:t>
            </w:r>
            <w:proofErr w:type="gramEnd"/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Применять правила орфографии и пунктуации на письме (в рамках изученного);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50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свой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вариант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www.gramota.ru</w:t>
            </w:r>
          </w:p>
        </w:tc>
      </w:tr>
    </w:tbl>
    <w:p w:rsidR="00140951" w:rsidRDefault="00140951">
      <w:pPr>
        <w:autoSpaceDE w:val="0"/>
        <w:autoSpaceDN w:val="0"/>
        <w:spacing w:after="0" w:line="14" w:lineRule="exact"/>
      </w:pPr>
    </w:p>
    <w:p w:rsidR="00140951" w:rsidRDefault="00140951">
      <w:pPr>
        <w:sectPr w:rsidR="00140951">
          <w:pgSz w:w="16840" w:h="11900"/>
          <w:pgMar w:top="284" w:right="834" w:bottom="1138" w:left="666" w:header="720" w:footer="720" w:gutter="0"/>
          <w:cols w:space="720" w:equalWidth="0">
            <w:col w:w="15340" w:space="0"/>
          </w:cols>
          <w:docGrid w:linePitch="360"/>
        </w:sectPr>
      </w:pPr>
    </w:p>
    <w:p w:rsidR="00140951" w:rsidRDefault="00140951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078"/>
        <w:gridCol w:w="528"/>
        <w:gridCol w:w="1104"/>
        <w:gridCol w:w="1142"/>
        <w:gridCol w:w="864"/>
        <w:gridCol w:w="6724"/>
        <w:gridCol w:w="1020"/>
        <w:gridCol w:w="1380"/>
      </w:tblGrid>
      <w:tr w:rsidR="00140951">
        <w:trPr>
          <w:trHeight w:hRule="exact" w:val="227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1.8.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Русские имена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15.11.2022</w:t>
            </w:r>
          </w:p>
        </w:tc>
        <w:tc>
          <w:tcPr>
            <w:tcW w:w="6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Pr="002818D0" w:rsidRDefault="002818D0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proofErr w:type="gramStart"/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исконно русские (славянские) имена, комментировать их происхождение (в рамках изученного);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стилистическую окраску имён, входящих в состав пословиц и поговорок (в рамках изученного);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взаимосвязь происхождения названий старинных русских городов и истории народа, истории языка (в рамках изученного);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Использовать толковые словари, словари пословиц и поговорок; словари крылатых слов и выражений;</w:t>
            </w:r>
            <w:proofErr w:type="gramEnd"/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словари синонимов, антонимов; словари эпитетов, метафор и сравнений; учебные этимологические словари; грамматические словари и справочники, орфографические словари, справочники по пунктуации (в том числе мультимедийные);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Применять правила орфографии и пунктуации на письме (в рамках изученного);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50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свой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вариант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www.gramota.ru</w:t>
            </w:r>
          </w:p>
        </w:tc>
      </w:tr>
      <w:tr w:rsidR="00140951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1.9.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Pr="002818D0" w:rsidRDefault="002818D0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2818D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Язык как зеркало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национальной культуры. Представление проектных, исследовательских работ.</w:t>
            </w:r>
          </w:p>
          <w:p w:rsidR="00140951" w:rsidRPr="002818D0" w:rsidRDefault="002818D0">
            <w:pPr>
              <w:autoSpaceDE w:val="0"/>
              <w:autoSpaceDN w:val="0"/>
              <w:spacing w:before="18" w:after="0" w:line="245" w:lineRule="auto"/>
              <w:ind w:left="72" w:right="1008"/>
              <w:rPr>
                <w:lang w:val="ru-RU"/>
              </w:rPr>
            </w:pPr>
            <w:r w:rsidRPr="002818D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Проверочная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работа № 1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22.11.2022</w:t>
            </w:r>
          </w:p>
        </w:tc>
        <w:tc>
          <w:tcPr>
            <w:tcW w:w="6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Pr="002818D0" w:rsidRDefault="002818D0">
            <w:pPr>
              <w:autoSpaceDE w:val="0"/>
              <w:autoSpaceDN w:val="0"/>
              <w:spacing w:before="76" w:after="0" w:line="250" w:lineRule="auto"/>
              <w:ind w:left="72" w:right="720"/>
              <w:rPr>
                <w:lang w:val="ru-RU"/>
              </w:rPr>
            </w:pP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Самостоятельно составлять план действий, вносить необходимые коррективы в ходе его реализации;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Делать выбор и брать ответственность за решение;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https://edsoo.ru/</w:t>
            </w:r>
          </w:p>
        </w:tc>
      </w:tr>
      <w:tr w:rsidR="00140951">
        <w:trPr>
          <w:trHeight w:hRule="exact" w:val="348"/>
        </w:trPr>
        <w:tc>
          <w:tcPr>
            <w:tcW w:w="2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</w:t>
            </w:r>
          </w:p>
        </w:tc>
        <w:tc>
          <w:tcPr>
            <w:tcW w:w="12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</w:tr>
      <w:tr w:rsidR="00140951">
        <w:trPr>
          <w:trHeight w:hRule="exact" w:val="348"/>
        </w:trPr>
        <w:tc>
          <w:tcPr>
            <w:tcW w:w="1530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2.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КУЛЬТУРА РЕЧИ</w:t>
            </w:r>
          </w:p>
        </w:tc>
      </w:tr>
      <w:tr w:rsidR="00140951">
        <w:trPr>
          <w:trHeight w:hRule="exact" w:val="227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Современный русский литературный язык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29.11.2022</w:t>
            </w:r>
          </w:p>
        </w:tc>
        <w:tc>
          <w:tcPr>
            <w:tcW w:w="6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Pr="002818D0" w:rsidRDefault="002818D0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proofErr w:type="gramStart"/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Понимать и объяснять различие понятий «национальный русский язык» и «литературный русский язык» (на уровне общего представления);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Анализировать примеры речевых высказываний с точки зрения показателей хорошей и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правильной речи, соблюдения говорящим норм литературного языка;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Понимать важность соблюдения норм современного русского литературного языка для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культурного человека;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Объяснять смысл утверждений, характеризующих роль А. С. Пушкина в создании современного русского литературного языка;</w:t>
            </w:r>
            <w:proofErr w:type="gramEnd"/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Применять правила орфографии и пунктуации на письме (в рамках изученного);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Использовать орфографические словари, грамматические справочники для определения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нормативных вариантов написания;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https://edsoo.ru/</w:t>
            </w:r>
          </w:p>
        </w:tc>
      </w:tr>
      <w:tr w:rsidR="00140951">
        <w:trPr>
          <w:trHeight w:hRule="exact" w:val="279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Pr="002818D0" w:rsidRDefault="002818D0">
            <w:pPr>
              <w:autoSpaceDE w:val="0"/>
              <w:autoSpaceDN w:val="0"/>
              <w:spacing w:before="76" w:after="0" w:line="245" w:lineRule="auto"/>
              <w:jc w:val="center"/>
              <w:rPr>
                <w:lang w:val="ru-RU"/>
              </w:rPr>
            </w:pPr>
            <w:r w:rsidRPr="002818D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Русская орфоэпия. Нормы произношения и ударения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06.12.2022 13.12.2022</w:t>
            </w:r>
          </w:p>
        </w:tc>
        <w:tc>
          <w:tcPr>
            <w:tcW w:w="6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Pr="002818D0" w:rsidRDefault="002818D0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proofErr w:type="gramStart"/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Различать варианты орфоэпической и акцентологической нормы; употреблять слова с учётом произносительных вариантов орфоэпической нормы (в рамках изученного);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Различать постоянное и подвижное ударение в именах существительных, именах прилагательных, глаголах (в рамках изученного); соблюдать нормы ударения в отдельных грамматических формах имён существительных, имён прилагательных, глаголов (в рамках изученного);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Анализировать смыслоразличительную роль ударения на примере омографов;</w:t>
            </w:r>
            <w:proofErr w:type="gramEnd"/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корректно употреблять омографы в письменной речи;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Употреблять слова с учётом произносительных вариантов орфоэпической нормы (в рамках изученного);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Использовать орфоэпические, в том числе мультимедийные, словари для определения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нормативного произношения слова; вариантов произношения;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Применять правила орфографии и пунктуации на письме (в рамках изученного);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Использовать орфографические словари и справочники по пунктуации;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www.gramota.ru</w:t>
            </w:r>
          </w:p>
        </w:tc>
      </w:tr>
    </w:tbl>
    <w:p w:rsidR="00140951" w:rsidRDefault="00140951">
      <w:pPr>
        <w:autoSpaceDE w:val="0"/>
        <w:autoSpaceDN w:val="0"/>
        <w:spacing w:after="0" w:line="14" w:lineRule="exact"/>
      </w:pPr>
    </w:p>
    <w:p w:rsidR="00140951" w:rsidRDefault="00140951">
      <w:pPr>
        <w:sectPr w:rsidR="00140951">
          <w:pgSz w:w="16840" w:h="11900"/>
          <w:pgMar w:top="284" w:right="834" w:bottom="982" w:left="666" w:header="720" w:footer="720" w:gutter="0"/>
          <w:cols w:space="720" w:equalWidth="0">
            <w:col w:w="15340" w:space="0"/>
          </w:cols>
          <w:docGrid w:linePitch="360"/>
        </w:sectPr>
      </w:pPr>
    </w:p>
    <w:p w:rsidR="00140951" w:rsidRDefault="00140951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078"/>
        <w:gridCol w:w="528"/>
        <w:gridCol w:w="1104"/>
        <w:gridCol w:w="1142"/>
        <w:gridCol w:w="864"/>
        <w:gridCol w:w="6724"/>
        <w:gridCol w:w="1020"/>
        <w:gridCol w:w="1380"/>
      </w:tblGrid>
      <w:tr w:rsidR="00140951">
        <w:trPr>
          <w:trHeight w:hRule="exact" w:val="265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Pr="002818D0" w:rsidRDefault="002818D0">
            <w:pPr>
              <w:autoSpaceDE w:val="0"/>
              <w:autoSpaceDN w:val="0"/>
              <w:spacing w:before="78" w:after="0" w:line="245" w:lineRule="auto"/>
              <w:ind w:left="72" w:right="864"/>
              <w:rPr>
                <w:lang w:val="ru-RU"/>
              </w:rPr>
            </w:pPr>
            <w:r w:rsidRPr="002818D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Речь точная и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выразительная.</w:t>
            </w:r>
          </w:p>
          <w:p w:rsidR="00140951" w:rsidRPr="002818D0" w:rsidRDefault="002818D0">
            <w:pPr>
              <w:autoSpaceDE w:val="0"/>
              <w:autoSpaceDN w:val="0"/>
              <w:spacing w:before="20" w:after="0" w:line="250" w:lineRule="auto"/>
              <w:ind w:left="72" w:right="288"/>
              <w:rPr>
                <w:lang w:val="ru-RU"/>
              </w:rPr>
            </w:pPr>
            <w:r w:rsidRPr="002818D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Основные лексические нормы современного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русского литературного языка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20.12.2022 17.01.2023</w:t>
            </w:r>
          </w:p>
        </w:tc>
        <w:tc>
          <w:tcPr>
            <w:tcW w:w="6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Pr="002818D0" w:rsidRDefault="002818D0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proofErr w:type="gramStart"/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Соблюдать нормы употребления синонимов‚ антонимов, омонимов (в рамках изученного); Употреблять слова в соответствии с их лексическим значением и правилами лексической сочетаемости;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Распознавать слова с различной стилистической окраской;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Употреблять имена существительные, имена прилагательные, глаголы с учётом стилистических норм современного русского языка;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Объяснять примеры употребления в речевых высказываниях имён существительных, имён прилагательных, глаголов с точки зрения лексических норм современного русского языка;</w:t>
            </w:r>
            <w:proofErr w:type="gramEnd"/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Анализировать частотные примеры речевых ошибок, связанных с употреблением имён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существительных, имён прилагательных, глаголов;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Использовать толковые словари, в том числе мультимедийные; словари синонимов, антонимов для уточнения значения слов, стилистической окраски, а также в процессе редактирования текста; Применять правила орфографии и пунктуации на письме (в рамках изученного);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Свой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вариант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www.slovari.ru</w:t>
            </w:r>
          </w:p>
        </w:tc>
      </w:tr>
      <w:tr w:rsidR="00140951">
        <w:trPr>
          <w:trHeight w:hRule="exact" w:val="303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2.4.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Pr="002818D0" w:rsidRDefault="002818D0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2818D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Речь правильная.</w:t>
            </w:r>
          </w:p>
          <w:p w:rsidR="00140951" w:rsidRPr="002818D0" w:rsidRDefault="002818D0">
            <w:pPr>
              <w:autoSpaceDE w:val="0"/>
              <w:autoSpaceDN w:val="0"/>
              <w:spacing w:before="18" w:after="0" w:line="245" w:lineRule="auto"/>
              <w:ind w:left="72" w:right="144"/>
              <w:rPr>
                <w:lang w:val="ru-RU"/>
              </w:rPr>
            </w:pPr>
            <w:r w:rsidRPr="002818D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Основные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грамматические нормы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24.01.2023 31.01.2023</w:t>
            </w:r>
          </w:p>
        </w:tc>
        <w:tc>
          <w:tcPr>
            <w:tcW w:w="6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Pr="002818D0" w:rsidRDefault="002818D0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род заимствованных несклоняемых имён существительных; сложных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существительных; имён собственных (географических названий); аббревиатур и корректно употреблять их в речи (в рамках </w:t>
            </w:r>
            <w:proofErr w:type="gramStart"/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изученного</w:t>
            </w:r>
            <w:proofErr w:type="gramEnd"/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);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Различать варианты грамматической нормы: литературных и разговорных форм именительного падежа множественного числа существительных мужского рода‚ форм существительных мужского рода множественного числа с окончаниями </w:t>
            </w:r>
            <w:proofErr w:type="gramStart"/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-а</w:t>
            </w:r>
            <w:proofErr w:type="gramEnd"/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(-я), -ы(-и)‚ различающихся по смыслу‚ и корректно употреблять их в речи (в рамках изученного);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Различать типичные грамматические ошибки (в рамках изученного);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Выявлять и исправлять грамматические ошибки в тексте, в устной речи;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Использовать грамматические словари и справочники для уточнения норм образования формы слова, построения словосочетания и предложения; опознавания вариантов грамматической нормы; в процессе редактирования текста;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Применять правила орфографии и пунктуации на письме (в рамках изученного);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Использовать орфографические словари, грамматические справочники для определения нормативных вариантов написания;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www.gramota.ru</w:t>
            </w:r>
          </w:p>
        </w:tc>
      </w:tr>
      <w:tr w:rsidR="00140951">
        <w:trPr>
          <w:trHeight w:hRule="exact" w:val="207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2.5.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Pr="002818D0" w:rsidRDefault="002818D0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2818D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Речевой этикет: нормы и традиции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07.02.2023</w:t>
            </w:r>
          </w:p>
        </w:tc>
        <w:tc>
          <w:tcPr>
            <w:tcW w:w="6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Pr="002818D0" w:rsidRDefault="002818D0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proofErr w:type="gramStart"/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Анализировать этикетные формы и формулы обращения в официальной и неофициальной речевой ситуации; современные формулы обращения к незнакомому человеку;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Корректно употреблять форму «он» в ситуациях диалога и </w:t>
            </w:r>
            <w:proofErr w:type="spellStart"/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полилога</w:t>
            </w:r>
            <w:proofErr w:type="spellEnd"/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Участвовать в различных речевых ситуациях, требующих использования этикетных форм и устойчивых формул‚ этикетного общения, лежащего в основе национального речевого этикета; Соблюдать в диалоге и монологе русскую этикетную вербальную и невербальную манеру общения;</w:t>
            </w:r>
            <w:proofErr w:type="gramEnd"/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Применять правила орфографии и пунктуации на письме (в рамках изученного);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Использовать орфографические словари, грамматические справочники для определения нормативных вариантов написания;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https://edsoo.ru/</w:t>
            </w:r>
          </w:p>
        </w:tc>
      </w:tr>
      <w:tr w:rsidR="00140951">
        <w:trPr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2.6.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Pr="002818D0" w:rsidRDefault="002818D0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2818D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«</w:t>
            </w:r>
            <w:proofErr w:type="gramStart"/>
            <w:r w:rsidRPr="002818D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Живой</w:t>
            </w:r>
            <w:proofErr w:type="gramEnd"/>
            <w:r w:rsidRPr="002818D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как жизнь».</w:t>
            </w:r>
          </w:p>
          <w:p w:rsidR="00140951" w:rsidRPr="002818D0" w:rsidRDefault="002818D0">
            <w:pPr>
              <w:autoSpaceDE w:val="0"/>
              <w:autoSpaceDN w:val="0"/>
              <w:spacing w:before="20" w:after="0" w:line="230" w:lineRule="auto"/>
              <w:ind w:left="72"/>
              <w:rPr>
                <w:lang w:val="ru-RU"/>
              </w:rPr>
            </w:pPr>
            <w:r w:rsidRPr="002818D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Норма и её варианты.</w:t>
            </w:r>
          </w:p>
          <w:p w:rsidR="00140951" w:rsidRPr="002818D0" w:rsidRDefault="002818D0">
            <w:pPr>
              <w:autoSpaceDE w:val="0"/>
              <w:autoSpaceDN w:val="0"/>
              <w:spacing w:before="20" w:after="0" w:line="245" w:lineRule="auto"/>
              <w:ind w:left="72"/>
              <w:rPr>
                <w:lang w:val="ru-RU"/>
              </w:rPr>
            </w:pPr>
            <w:r w:rsidRPr="002818D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Представление проектных, исследовательских работ.</w:t>
            </w:r>
          </w:p>
          <w:p w:rsidR="00140951" w:rsidRPr="002818D0" w:rsidRDefault="002818D0">
            <w:pPr>
              <w:autoSpaceDE w:val="0"/>
              <w:autoSpaceDN w:val="0"/>
              <w:spacing w:before="20" w:after="0" w:line="230" w:lineRule="auto"/>
              <w:ind w:left="72"/>
              <w:rPr>
                <w:lang w:val="ru-RU"/>
              </w:rPr>
            </w:pPr>
            <w:r w:rsidRPr="002818D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Проверочная работа № 2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14.02.2023</w:t>
            </w:r>
          </w:p>
        </w:tc>
        <w:tc>
          <w:tcPr>
            <w:tcW w:w="6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Pr="002818D0" w:rsidRDefault="002818D0">
            <w:pPr>
              <w:autoSpaceDE w:val="0"/>
              <w:autoSpaceDN w:val="0"/>
              <w:spacing w:before="78" w:after="0" w:line="247" w:lineRule="auto"/>
              <w:ind w:left="72" w:right="720"/>
              <w:rPr>
                <w:lang w:val="ru-RU"/>
              </w:rPr>
            </w:pP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Самостоятельно составлять план действий, вносить необходимые коррективы в ходе его реализации;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Делать выбор и брать ответственность за решение;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Свой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вариант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https://edsoo.ru/</w:t>
            </w:r>
          </w:p>
        </w:tc>
      </w:tr>
      <w:tr w:rsidR="00140951">
        <w:trPr>
          <w:trHeight w:hRule="exact" w:val="348"/>
        </w:trPr>
        <w:tc>
          <w:tcPr>
            <w:tcW w:w="2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2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</w:tr>
      <w:tr w:rsidR="00140951" w:rsidRPr="002F7987">
        <w:trPr>
          <w:trHeight w:hRule="exact" w:val="328"/>
        </w:trPr>
        <w:tc>
          <w:tcPr>
            <w:tcW w:w="1530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Pr="002818D0" w:rsidRDefault="002818D0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Раздел 3. </w:t>
            </w:r>
            <w:r w:rsidRPr="002818D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РЕЧЬ. РЕЧЕВАЯ ДЕЯТЕЛЬНОСТЬ. ТЕКСТ</w:t>
            </w:r>
          </w:p>
        </w:tc>
      </w:tr>
    </w:tbl>
    <w:p w:rsidR="00140951" w:rsidRPr="002818D0" w:rsidRDefault="00140951">
      <w:pPr>
        <w:autoSpaceDE w:val="0"/>
        <w:autoSpaceDN w:val="0"/>
        <w:spacing w:after="0" w:line="14" w:lineRule="exact"/>
        <w:rPr>
          <w:lang w:val="ru-RU"/>
        </w:rPr>
      </w:pPr>
    </w:p>
    <w:p w:rsidR="00140951" w:rsidRPr="002818D0" w:rsidRDefault="00140951">
      <w:pPr>
        <w:rPr>
          <w:lang w:val="ru-RU"/>
        </w:rPr>
        <w:sectPr w:rsidR="00140951" w:rsidRPr="002818D0">
          <w:pgSz w:w="16840" w:h="11900"/>
          <w:pgMar w:top="284" w:right="834" w:bottom="868" w:left="666" w:header="720" w:footer="720" w:gutter="0"/>
          <w:cols w:space="720" w:equalWidth="0">
            <w:col w:w="15340" w:space="0"/>
          </w:cols>
          <w:docGrid w:linePitch="360"/>
        </w:sectPr>
      </w:pPr>
    </w:p>
    <w:p w:rsidR="00140951" w:rsidRPr="002818D0" w:rsidRDefault="00140951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078"/>
        <w:gridCol w:w="528"/>
        <w:gridCol w:w="1104"/>
        <w:gridCol w:w="1142"/>
        <w:gridCol w:w="864"/>
        <w:gridCol w:w="6724"/>
        <w:gridCol w:w="1020"/>
        <w:gridCol w:w="1380"/>
      </w:tblGrid>
      <w:tr w:rsidR="00140951">
        <w:trPr>
          <w:trHeight w:hRule="exact" w:val="13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Pr="002818D0" w:rsidRDefault="002818D0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2818D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Язык и речь.</w:t>
            </w:r>
          </w:p>
          <w:p w:rsidR="00140951" w:rsidRPr="002818D0" w:rsidRDefault="002818D0">
            <w:pPr>
              <w:autoSpaceDE w:val="0"/>
              <w:autoSpaceDN w:val="0"/>
              <w:spacing w:before="20" w:after="0" w:line="247" w:lineRule="auto"/>
              <w:ind w:left="72" w:right="144"/>
              <w:rPr>
                <w:lang w:val="ru-RU"/>
              </w:rPr>
            </w:pPr>
            <w:r w:rsidRPr="002818D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Средства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выразительности устной речи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21.02.2023 28.02.2023</w:t>
            </w:r>
          </w:p>
        </w:tc>
        <w:tc>
          <w:tcPr>
            <w:tcW w:w="6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Pr="002818D0" w:rsidRDefault="002818D0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proofErr w:type="gramStart"/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Использовать разные виды речевой деятельности для решения учебных задач;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Анализировать и интерпретировать фольклорные и художественные тексты или их фрагменты (народные и литературные сказки, рассказы, былины, пословицы, загадки);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Владеть элементами интонации; выразительно читать тексты;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Инициировать диалог и поддерживать его, сохранять инициативу в диалоге, завершать диалог; Применять правила орфографии и пунктуации на письме (в рамках изученного);</w:t>
            </w:r>
            <w:proofErr w:type="gramEnd"/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https://edsoo.ru/</w:t>
            </w:r>
          </w:p>
        </w:tc>
      </w:tr>
      <w:tr w:rsidR="00140951">
        <w:trPr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Pr="002818D0" w:rsidRDefault="002818D0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2818D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Текст и его строение.</w:t>
            </w:r>
          </w:p>
          <w:p w:rsidR="00140951" w:rsidRPr="002818D0" w:rsidRDefault="002818D0">
            <w:pPr>
              <w:autoSpaceDE w:val="0"/>
              <w:autoSpaceDN w:val="0"/>
              <w:spacing w:before="20" w:after="0" w:line="250" w:lineRule="auto"/>
              <w:ind w:left="72" w:right="288"/>
              <w:rPr>
                <w:lang w:val="ru-RU"/>
              </w:rPr>
            </w:pPr>
            <w:r w:rsidRPr="002818D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Композиционные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особенности описания, повествования,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рассуждения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07.03.2023 14.03.2023</w:t>
            </w:r>
          </w:p>
        </w:tc>
        <w:tc>
          <w:tcPr>
            <w:tcW w:w="6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Pr="002818D0" w:rsidRDefault="002818D0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Анализировать и интерпретировать фольклорные и художественные тексты или их фрагменты, определяя ведущий тип речи; их композиционные особенности (на уровне изученного); Анализировать и создавать (в том числе с опорой на образец) тексты разных функционально-смысловых типов речи;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Применять правила орфографии и пунктуации на письме (в рамках изученного);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50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свой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вариант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https://edsoo.ru/</w:t>
            </w:r>
          </w:p>
        </w:tc>
      </w:tr>
      <w:tr w:rsidR="00140951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Функциональные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разновидности языка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21.03.2023</w:t>
            </w:r>
          </w:p>
        </w:tc>
        <w:tc>
          <w:tcPr>
            <w:tcW w:w="6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Pr="002818D0" w:rsidRDefault="002818D0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Анализировать и создавать (в том числе с опорой на образец) тексты с учётом сферы, ситуации общения; стилевой принадлежности;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Редактировать собственные тексты с целью совершенствования их содержания и формы; Применять правила орфографии и пунктуации на письме (в рамках изученного);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https://edsoo.ru/</w:t>
            </w:r>
          </w:p>
        </w:tc>
      </w:tr>
      <w:tr w:rsidR="00140951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45" w:lineRule="auto"/>
              <w:ind w:left="72" w:right="576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Разговорная речь. Просьба, извинение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04.04.2023</w:t>
            </w:r>
          </w:p>
        </w:tc>
        <w:tc>
          <w:tcPr>
            <w:tcW w:w="6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Pr="002818D0" w:rsidRDefault="002818D0">
            <w:pPr>
              <w:autoSpaceDE w:val="0"/>
              <w:autoSpaceDN w:val="0"/>
              <w:spacing w:before="76" w:after="0" w:line="254" w:lineRule="auto"/>
              <w:ind w:left="72" w:right="288"/>
              <w:rPr>
                <w:lang w:val="ru-RU"/>
              </w:rPr>
            </w:pPr>
            <w:proofErr w:type="gramStart"/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Анализировать и интерпретировать фольклорные и художественные тексты или их фрагменты (народные и литературные сказки, рассказы, былины, пословицы, загадки);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Участвовать в общении, демонстрируя владение интонацией;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Уместно использовать коммуникативные стратегии и тактики устного общения: просьбу, принесение извинений;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Инициировать диалог и поддерживать его, сохранять инициативу в диалоге, завершать диалог; Применять правила орфографии и пунктуации на письме (в рамках изученного);</w:t>
            </w:r>
            <w:proofErr w:type="gramEnd"/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https://edsoo.ru/</w:t>
            </w:r>
          </w:p>
        </w:tc>
      </w:tr>
      <w:tr w:rsidR="00140951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3.5.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Официально-деловой стиль.</w:t>
            </w:r>
          </w:p>
          <w:p w:rsidR="00140951" w:rsidRDefault="002818D0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Объявление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11.04.2023</w:t>
            </w:r>
          </w:p>
        </w:tc>
        <w:tc>
          <w:tcPr>
            <w:tcW w:w="6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Pr="002818D0" w:rsidRDefault="002818D0">
            <w:pPr>
              <w:autoSpaceDE w:val="0"/>
              <w:autoSpaceDN w:val="0"/>
              <w:spacing w:before="78" w:after="0" w:line="247" w:lineRule="auto"/>
              <w:ind w:left="72" w:right="720"/>
              <w:rPr>
                <w:lang w:val="ru-RU"/>
              </w:rPr>
            </w:pP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Анализировать и интерпретировать тексты или их фрагменты;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Создавать тексты объявлений в устной и письменной форме с учётом речевой ситуации; Применять правила орфографии и пунктуации на письме (в рамках изученного);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50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свой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вариант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https://edsoo.ru/</w:t>
            </w:r>
          </w:p>
        </w:tc>
      </w:tr>
      <w:tr w:rsidR="00140951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3.6.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Pr="002818D0" w:rsidRDefault="002818D0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2818D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Научно-учебный </w:t>
            </w:r>
            <w:r w:rsidRPr="002818D0">
              <w:rPr>
                <w:lang w:val="ru-RU"/>
              </w:rPr>
              <w:br/>
            </w:r>
            <w:proofErr w:type="spellStart"/>
            <w:r w:rsidRPr="002818D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подстиль</w:t>
            </w:r>
            <w:proofErr w:type="spellEnd"/>
            <w:r w:rsidRPr="002818D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. План ответа на уроке, план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текста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18.04.2023</w:t>
            </w:r>
          </w:p>
        </w:tc>
        <w:tc>
          <w:tcPr>
            <w:tcW w:w="6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Pr="002818D0" w:rsidRDefault="002818D0">
            <w:pPr>
              <w:autoSpaceDE w:val="0"/>
              <w:autoSpaceDN w:val="0"/>
              <w:spacing w:before="76" w:after="0" w:line="245" w:lineRule="auto"/>
              <w:ind w:left="72" w:right="576"/>
              <w:rPr>
                <w:lang w:val="ru-RU"/>
              </w:rPr>
            </w:pP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Составлять планы разных видов: план устного ответа на уроке, план прочитанного текста; Применять правила орфографии и пунктуации на письме (в рамках изученного);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50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свой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вариант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https://edsoo.ru/</w:t>
            </w:r>
          </w:p>
        </w:tc>
      </w:tr>
      <w:tr w:rsidR="00140951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3.7.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Публицистический стиль. Устное выступление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25.04.2023</w:t>
            </w:r>
          </w:p>
        </w:tc>
        <w:tc>
          <w:tcPr>
            <w:tcW w:w="6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Pr="002818D0" w:rsidRDefault="002818D0">
            <w:pPr>
              <w:autoSpaceDE w:val="0"/>
              <w:autoSpaceDN w:val="0"/>
              <w:spacing w:before="76" w:after="0" w:line="250" w:lineRule="auto"/>
              <w:ind w:left="72" w:right="1440"/>
              <w:rPr>
                <w:lang w:val="ru-RU"/>
              </w:rPr>
            </w:pP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Распознавать и создавать тексты публицистических жанров (девиз, слоган); Анализировать и создавать текст устного выступления;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Владеть элементами интонации; выразительно читать тексты;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https://edsoo.ru/</w:t>
            </w:r>
          </w:p>
        </w:tc>
      </w:tr>
      <w:tr w:rsidR="00140951">
        <w:trPr>
          <w:trHeight w:hRule="exact" w:val="156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3.8.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Pr="002818D0" w:rsidRDefault="002818D0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2818D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Язык художественной литературы.</w:t>
            </w:r>
          </w:p>
          <w:p w:rsidR="00140951" w:rsidRPr="002818D0" w:rsidRDefault="002818D0">
            <w:pPr>
              <w:autoSpaceDE w:val="0"/>
              <w:autoSpaceDN w:val="0"/>
              <w:spacing w:before="20" w:after="0" w:line="230" w:lineRule="auto"/>
              <w:ind w:left="72"/>
              <w:rPr>
                <w:lang w:val="ru-RU"/>
              </w:rPr>
            </w:pPr>
            <w:r w:rsidRPr="002818D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Литературная сказка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02.05.2023</w:t>
            </w:r>
          </w:p>
        </w:tc>
        <w:tc>
          <w:tcPr>
            <w:tcW w:w="6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Pr="002818D0" w:rsidRDefault="002818D0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Анализировать и интерпретировать художественные тексты или их фрагменты (литературные сказки);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Создавать (в том числе с опорой на образец) тексты разных функционально-смысловых типов речи;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Редактировать собственные тексты с целью совершенствования их содержания и формы; сопоставлять черновой и отредактированный тексты;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Применять правила орфографии и пунктуации на письме (в рамках изученного);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https://edsoo.ru/</w:t>
            </w:r>
          </w:p>
        </w:tc>
      </w:tr>
      <w:tr w:rsidR="00140951">
        <w:trPr>
          <w:trHeight w:hRule="exact" w:val="128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3.9.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Язык художественной литературы.</w:t>
            </w:r>
          </w:p>
          <w:p w:rsidR="00140951" w:rsidRDefault="002818D0">
            <w:pPr>
              <w:autoSpaceDE w:val="0"/>
              <w:autoSpaceDN w:val="0"/>
              <w:spacing w:before="18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Рассказ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09.05.2023</w:t>
            </w:r>
          </w:p>
        </w:tc>
        <w:tc>
          <w:tcPr>
            <w:tcW w:w="6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Pr="002818D0" w:rsidRDefault="002818D0">
            <w:pPr>
              <w:autoSpaceDE w:val="0"/>
              <w:autoSpaceDN w:val="0"/>
              <w:spacing w:before="76" w:after="0" w:line="252" w:lineRule="auto"/>
              <w:ind w:left="72" w:right="288"/>
              <w:rPr>
                <w:lang w:val="ru-RU"/>
              </w:rPr>
            </w:pP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Анализировать и интерпретировать художественные тексты или их фрагменты (рассказы); Создавать (в том числе с опорой на образец) тексты разных функционально-смысловых типов речи;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Редактировать собственные тексты с целью совершенствования их содержания и формы; сопоставлять черновой и отредактированный тексты;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Применять правила орфографии и пунктуации на письме (в рамках изученного);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https://edsoo.ru/</w:t>
            </w:r>
          </w:p>
        </w:tc>
      </w:tr>
    </w:tbl>
    <w:p w:rsidR="00140951" w:rsidRDefault="00140951">
      <w:pPr>
        <w:autoSpaceDE w:val="0"/>
        <w:autoSpaceDN w:val="0"/>
        <w:spacing w:after="0" w:line="14" w:lineRule="exact"/>
      </w:pPr>
    </w:p>
    <w:p w:rsidR="00140951" w:rsidRDefault="00140951">
      <w:pPr>
        <w:sectPr w:rsidR="00140951">
          <w:pgSz w:w="16840" w:h="11900"/>
          <w:pgMar w:top="284" w:right="834" w:bottom="496" w:left="666" w:header="720" w:footer="720" w:gutter="0"/>
          <w:cols w:space="720" w:equalWidth="0">
            <w:col w:w="15340" w:space="0"/>
          </w:cols>
          <w:docGrid w:linePitch="360"/>
        </w:sectPr>
      </w:pPr>
    </w:p>
    <w:p w:rsidR="00140951" w:rsidRDefault="00140951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078"/>
        <w:gridCol w:w="528"/>
        <w:gridCol w:w="1104"/>
        <w:gridCol w:w="1142"/>
        <w:gridCol w:w="864"/>
        <w:gridCol w:w="6724"/>
        <w:gridCol w:w="1020"/>
        <w:gridCol w:w="1380"/>
        <w:gridCol w:w="194"/>
      </w:tblGrid>
      <w:tr w:rsidR="00140951">
        <w:trPr>
          <w:trHeight w:hRule="exact" w:val="135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3.10.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Особенности языка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фольклорных текстов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16.05.2023</w:t>
            </w:r>
          </w:p>
        </w:tc>
        <w:tc>
          <w:tcPr>
            <w:tcW w:w="6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Pr="002818D0" w:rsidRDefault="002818D0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Анализировать и интерпретировать фольклорные тексты (сказки, былины, пословицы, загадки); Создавать (в том числе с опорой на образец) тексты разных функционально-смысловых типов речи;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Редактировать собственные тексты с целью совершенствования их содержания и формы; сопоставлять черновой и отредактированный тексты;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Применять правила орфографии и пунктуации на письме (в рамках изученного);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https://edsoo.ru/</w:t>
            </w:r>
          </w:p>
        </w:tc>
        <w:tc>
          <w:tcPr>
            <w:tcW w:w="19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</w:tr>
      <w:tr w:rsidR="00140951">
        <w:trPr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3.11.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Pr="002818D0" w:rsidRDefault="002818D0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2818D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Текст и его строение.</w:t>
            </w:r>
          </w:p>
          <w:p w:rsidR="00140951" w:rsidRPr="002818D0" w:rsidRDefault="002818D0">
            <w:pPr>
              <w:autoSpaceDE w:val="0"/>
              <w:autoSpaceDN w:val="0"/>
              <w:spacing w:before="20" w:after="0" w:line="245" w:lineRule="auto"/>
              <w:ind w:left="72"/>
              <w:rPr>
                <w:lang w:val="ru-RU"/>
              </w:rPr>
            </w:pPr>
            <w:r w:rsidRPr="002818D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Представление проектных, исследовательских работ.</w:t>
            </w:r>
          </w:p>
          <w:p w:rsidR="00140951" w:rsidRDefault="002818D0">
            <w:pPr>
              <w:autoSpaceDE w:val="0"/>
              <w:autoSpaceDN w:val="0"/>
              <w:spacing w:before="20" w:after="0" w:line="245" w:lineRule="auto"/>
              <w:ind w:left="72" w:right="1008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Проверочная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№ 3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23.05.2023</w:t>
            </w:r>
          </w:p>
        </w:tc>
        <w:tc>
          <w:tcPr>
            <w:tcW w:w="6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Pr="002818D0" w:rsidRDefault="002818D0">
            <w:pPr>
              <w:autoSpaceDE w:val="0"/>
              <w:autoSpaceDN w:val="0"/>
              <w:spacing w:before="78" w:after="0" w:line="245" w:lineRule="auto"/>
              <w:ind w:left="72" w:right="576"/>
              <w:rPr>
                <w:lang w:val="ru-RU"/>
              </w:rPr>
            </w:pP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Создавать тексты как результат проектной (исследовательской) деятельности; оформлять результаты проекта (исследования), представлять их в устной форме;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https://edsoo.ru/</w:t>
            </w:r>
          </w:p>
        </w:tc>
        <w:tc>
          <w:tcPr>
            <w:tcW w:w="155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140951" w:rsidRDefault="00140951"/>
        </w:tc>
      </w:tr>
      <w:tr w:rsidR="00140951">
        <w:trPr>
          <w:trHeight w:hRule="exact" w:val="348"/>
        </w:trPr>
        <w:tc>
          <w:tcPr>
            <w:tcW w:w="2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</w:t>
            </w:r>
          </w:p>
        </w:tc>
        <w:tc>
          <w:tcPr>
            <w:tcW w:w="12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55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140951" w:rsidRDefault="00140951"/>
        </w:tc>
      </w:tr>
      <w:tr w:rsidR="00140951">
        <w:trPr>
          <w:trHeight w:hRule="exact" w:val="348"/>
        </w:trPr>
        <w:tc>
          <w:tcPr>
            <w:tcW w:w="2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Резервное время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2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</w:tr>
      <w:tr w:rsidR="00140951">
        <w:trPr>
          <w:trHeight w:hRule="exact" w:val="520"/>
        </w:trPr>
        <w:tc>
          <w:tcPr>
            <w:tcW w:w="2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Pr="002818D0" w:rsidRDefault="002818D0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2818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99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94" w:type="dxa"/>
            <w:tcBorders>
              <w:top w:val="single" w:sz="4" w:space="0" w:color="000000"/>
              <w:lef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</w:tr>
    </w:tbl>
    <w:p w:rsidR="00140951" w:rsidRDefault="00140951">
      <w:pPr>
        <w:autoSpaceDE w:val="0"/>
        <w:autoSpaceDN w:val="0"/>
        <w:spacing w:after="0" w:line="14" w:lineRule="exact"/>
      </w:pPr>
    </w:p>
    <w:p w:rsidR="00140951" w:rsidRDefault="00140951">
      <w:pPr>
        <w:sectPr w:rsidR="00140951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140951" w:rsidRDefault="00140951">
      <w:pPr>
        <w:autoSpaceDE w:val="0"/>
        <w:autoSpaceDN w:val="0"/>
        <w:spacing w:after="78" w:line="220" w:lineRule="exact"/>
      </w:pPr>
    </w:p>
    <w:p w:rsidR="00140951" w:rsidRDefault="002818D0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ПОУРОЧНОЕ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302"/>
        <w:gridCol w:w="732"/>
        <w:gridCol w:w="1620"/>
        <w:gridCol w:w="1668"/>
        <w:gridCol w:w="1236"/>
        <w:gridCol w:w="1490"/>
      </w:tblGrid>
      <w:tr w:rsidR="00140951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3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</w:p>
        </w:tc>
        <w:tc>
          <w:tcPr>
            <w:tcW w:w="14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71" w:lineRule="auto"/>
              <w:ind w:left="72" w:right="288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контроля</w:t>
            </w:r>
          </w:p>
        </w:tc>
      </w:tr>
      <w:tr w:rsidR="00140951">
        <w:trPr>
          <w:trHeight w:hRule="exact" w:val="828"/>
        </w:trPr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951" w:rsidRDefault="00140951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951" w:rsidRDefault="00140951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 работы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 работы</w:t>
            </w:r>
          </w:p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951" w:rsidRDefault="00140951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951" w:rsidRDefault="00140951"/>
        </w:tc>
      </w:tr>
      <w:tr w:rsidR="00140951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Pr="002818D0" w:rsidRDefault="002818D0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2818D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Введение. Знакомство с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учебником. Русский язык </w:t>
            </w:r>
            <w:proofErr w:type="gramStart"/>
            <w:r w:rsidRPr="002818D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—н</w:t>
            </w:r>
            <w:proofErr w:type="gramEnd"/>
            <w:r w:rsidRPr="002818D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ациональный язык русского народа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06.09.2022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140951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Краткая история русской письменности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13.09.2022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62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Свой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вариант;</w:t>
            </w:r>
          </w:p>
        </w:tc>
      </w:tr>
      <w:tr w:rsidR="00140951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Памятники славянской письменности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20.09.2022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62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Свой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вариант;</w:t>
            </w:r>
          </w:p>
        </w:tc>
      </w:tr>
      <w:tr w:rsidR="00140951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Pr="002818D0" w:rsidRDefault="002818D0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2818D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Язык как зеркало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национальной культуры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27.09.2022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140951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Pr="002818D0" w:rsidRDefault="002818D0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2818D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Слово как хранилище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материальной и духовной культуры народа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04.10.2022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140951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62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Загадки. Метафоричность русской загадки.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11.10.2022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140951">
        <w:trPr>
          <w:trHeight w:hRule="exact" w:val="21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81" w:lineRule="auto"/>
              <w:ind w:left="72" w:right="288"/>
            </w:pPr>
            <w:r w:rsidRPr="002818D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Метафоры общеязыковые и художественные, их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национально-культурная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специфика.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Метафора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олицетворение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эпитет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изобразительные средства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18.10.2022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140951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Национальная специфика русского фольклора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25.10.2022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контроль;</w:t>
            </w:r>
          </w:p>
        </w:tc>
      </w:tr>
      <w:tr w:rsidR="00140951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100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Крылатые слова, пословицы, поговорки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08.11.2022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100" w:after="0"/>
              <w:ind w:left="156" w:right="432" w:hanging="15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свой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вариант;</w:t>
            </w:r>
          </w:p>
        </w:tc>
      </w:tr>
      <w:tr w:rsidR="00140951">
        <w:trPr>
          <w:trHeight w:hRule="exact" w:val="148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Русские имена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15.11.2022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/>
              <w:ind w:left="156" w:right="432" w:hanging="15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свой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вариант;</w:t>
            </w:r>
          </w:p>
        </w:tc>
      </w:tr>
    </w:tbl>
    <w:p w:rsidR="00140951" w:rsidRDefault="00140951">
      <w:pPr>
        <w:autoSpaceDE w:val="0"/>
        <w:autoSpaceDN w:val="0"/>
        <w:spacing w:after="0" w:line="14" w:lineRule="exact"/>
      </w:pPr>
    </w:p>
    <w:p w:rsidR="00140951" w:rsidRDefault="00140951">
      <w:pPr>
        <w:sectPr w:rsidR="00140951">
          <w:pgSz w:w="11900" w:h="16840"/>
          <w:pgMar w:top="298" w:right="650" w:bottom="117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40951" w:rsidRDefault="00140951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302"/>
        <w:gridCol w:w="732"/>
        <w:gridCol w:w="1620"/>
        <w:gridCol w:w="1668"/>
        <w:gridCol w:w="1236"/>
        <w:gridCol w:w="1490"/>
      </w:tblGrid>
      <w:tr w:rsidR="00140951">
        <w:trPr>
          <w:trHeight w:hRule="exact" w:val="21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Pr="002818D0" w:rsidRDefault="002818D0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2818D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Язык как зеркало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национальной </w:t>
            </w:r>
            <w:r w:rsidRPr="002818D0">
              <w:rPr>
                <w:lang w:val="ru-RU"/>
              </w:rPr>
              <w:br/>
            </w:r>
            <w:proofErr w:type="spellStart"/>
            <w:r w:rsidRPr="002818D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культуры</w:t>
            </w:r>
            <w:proofErr w:type="gramStart"/>
            <w:r w:rsidRPr="002818D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2818D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редставление</w:t>
            </w:r>
            <w:proofErr w:type="spellEnd"/>
            <w:r w:rsidRPr="002818D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проектных,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исследовательских </w:t>
            </w:r>
            <w:r w:rsidRPr="002818D0">
              <w:rPr>
                <w:lang w:val="ru-RU"/>
              </w:rPr>
              <w:br/>
            </w:r>
            <w:proofErr w:type="spellStart"/>
            <w:r w:rsidRPr="002818D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работ.Проверочнаяработа</w:t>
            </w:r>
            <w:proofErr w:type="spellEnd"/>
            <w:r w:rsidRPr="002818D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№ 1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22.11.2022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работа;</w:t>
            </w:r>
          </w:p>
        </w:tc>
      </w:tr>
      <w:tr w:rsidR="00140951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62" w:lineRule="auto"/>
              <w:ind w:left="72" w:right="86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Современный русский литературный язык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29.11.2022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140951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Русская орфоэпия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06.12.2022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140951">
        <w:trPr>
          <w:trHeight w:hRule="exact" w:val="830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330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100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Нормы произношения и ударения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13.12.2022 </w:t>
            </w:r>
          </w:p>
        </w:tc>
        <w:tc>
          <w:tcPr>
            <w:tcW w:w="149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100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140951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Речь точная и выразительная.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20.12.2022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62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Свой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вариант;</w:t>
            </w:r>
          </w:p>
        </w:tc>
      </w:tr>
      <w:tr w:rsidR="00140951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Pr="002818D0" w:rsidRDefault="002818D0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2818D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Основные лексические нормы современного русского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литературного языка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27.12.2022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62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Свой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вариант;</w:t>
            </w:r>
          </w:p>
        </w:tc>
      </w:tr>
      <w:tr w:rsidR="00140951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Pr="002818D0" w:rsidRDefault="002818D0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2818D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Основные лексические нормы современного русского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литературного языка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17.01.2023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62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Свой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вариант;</w:t>
            </w:r>
          </w:p>
        </w:tc>
      </w:tr>
      <w:tr w:rsidR="00140951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Речь правильная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24.01.2023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140951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Основные грамматические нормы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31.01.2023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140951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Pr="002818D0" w:rsidRDefault="002818D0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2818D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Речевой этикет: нормы и традиции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07.02.2023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140951">
        <w:trPr>
          <w:trHeight w:hRule="exact" w:val="183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Pr="002818D0" w:rsidRDefault="002818D0">
            <w:pPr>
              <w:autoSpaceDE w:val="0"/>
              <w:autoSpaceDN w:val="0"/>
              <w:spacing w:before="100" w:after="0"/>
              <w:ind w:left="72" w:right="144"/>
              <w:rPr>
                <w:lang w:val="ru-RU"/>
              </w:rPr>
            </w:pPr>
            <w:r w:rsidRPr="002818D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</w:t>
            </w:r>
            <w:proofErr w:type="gramStart"/>
            <w:r w:rsidRPr="002818D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Живой</w:t>
            </w:r>
            <w:proofErr w:type="gramEnd"/>
            <w:r w:rsidRPr="002818D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как жизнь». Норма и её </w:t>
            </w:r>
            <w:proofErr w:type="spellStart"/>
            <w:r w:rsidRPr="002818D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варианты</w:t>
            </w:r>
            <w:proofErr w:type="gramStart"/>
            <w:r w:rsidRPr="002818D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2818D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редставление</w:t>
            </w:r>
            <w:proofErr w:type="spellEnd"/>
            <w:r w:rsidRPr="002818D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проектных,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исследовательских работ.</w:t>
            </w:r>
          </w:p>
          <w:p w:rsidR="00140951" w:rsidRDefault="002818D0">
            <w:pPr>
              <w:autoSpaceDE w:val="0"/>
              <w:autoSpaceDN w:val="0"/>
              <w:spacing w:before="7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№ 2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14.02.2023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100" w:after="0" w:line="262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Свой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вариант;</w:t>
            </w:r>
          </w:p>
        </w:tc>
      </w:tr>
      <w:tr w:rsidR="00140951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Язык и речь.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21.02.2023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140951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62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Средства выразительности устной речи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28.02.2023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140951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Текст и его строение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07.03.2023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</w:tbl>
    <w:p w:rsidR="00140951" w:rsidRDefault="00140951">
      <w:pPr>
        <w:autoSpaceDE w:val="0"/>
        <w:autoSpaceDN w:val="0"/>
        <w:spacing w:after="0" w:line="14" w:lineRule="exact"/>
      </w:pPr>
    </w:p>
    <w:p w:rsidR="00140951" w:rsidRDefault="00140951">
      <w:pPr>
        <w:sectPr w:rsidR="00140951">
          <w:pgSz w:w="11900" w:h="16840"/>
          <w:pgMar w:top="284" w:right="650" w:bottom="82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40951" w:rsidRDefault="00140951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302"/>
        <w:gridCol w:w="732"/>
        <w:gridCol w:w="1620"/>
        <w:gridCol w:w="1668"/>
        <w:gridCol w:w="1236"/>
        <w:gridCol w:w="1490"/>
      </w:tblGrid>
      <w:tr w:rsidR="00140951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Pr="002818D0" w:rsidRDefault="002818D0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2818D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Композиционные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особенности описания,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повествования, рассуждения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14.03.2023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62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Свой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вариант;</w:t>
            </w:r>
          </w:p>
        </w:tc>
      </w:tr>
      <w:tr w:rsidR="00140951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62" w:lineRule="auto"/>
              <w:ind w:left="72" w:right="100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Функциональные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разновидности языка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21.03.2023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140951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Разговорная речь. Просьба, извинение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04.04.2023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140951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Официально-деловой стиль. Объявление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11.04.2023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78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свой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вариант;</w:t>
            </w:r>
          </w:p>
        </w:tc>
      </w:tr>
      <w:tr w:rsidR="00140951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Pr="002818D0" w:rsidRDefault="002818D0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2818D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Научно-учебный </w:t>
            </w:r>
            <w:proofErr w:type="spellStart"/>
            <w:r w:rsidRPr="002818D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подстиль</w:t>
            </w:r>
            <w:proofErr w:type="spellEnd"/>
            <w:r w:rsidRPr="002818D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 План ответа на уроке, </w:t>
            </w:r>
            <w:r w:rsidRPr="002818D0">
              <w:rPr>
                <w:lang w:val="ru-RU"/>
              </w:rPr>
              <w:br/>
            </w:r>
            <w:proofErr w:type="spellStart"/>
            <w:r w:rsidRPr="002818D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плантекста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18.04.2023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свой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вариант;</w:t>
            </w:r>
          </w:p>
        </w:tc>
      </w:tr>
      <w:tr w:rsidR="00140951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62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Публицистический стиль. Устное выступление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25.04.2023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140951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Pr="002818D0" w:rsidRDefault="002818D0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2818D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Язык художественной </w:t>
            </w:r>
            <w:r w:rsidRPr="002818D0">
              <w:rPr>
                <w:lang w:val="ru-RU"/>
              </w:rPr>
              <w:br/>
            </w:r>
            <w:r w:rsidRPr="002818D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литературы. Литературная сказка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02.05.2023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140951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62" w:lineRule="auto"/>
              <w:ind w:left="72" w:right="86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Язык художественной литературы. Рассказ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09.05.2023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140951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62" w:lineRule="auto"/>
              <w:ind w:left="72" w:right="86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Особенности языка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фольклорных текстов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16.05.2023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140951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Pr="002818D0" w:rsidRDefault="002818D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2818D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Текст и его строение.</w:t>
            </w:r>
          </w:p>
          <w:p w:rsidR="00140951" w:rsidRDefault="002818D0">
            <w:pPr>
              <w:autoSpaceDE w:val="0"/>
              <w:autoSpaceDN w:val="0"/>
              <w:spacing w:before="70" w:after="0" w:line="271" w:lineRule="auto"/>
              <w:ind w:left="72" w:right="432"/>
            </w:pPr>
            <w:r w:rsidRPr="002818D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Представление проектных, исследовательских работ.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№ 3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23.05.2023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/>
              <w:ind w:left="156" w:hanging="15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140951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35.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</w:tr>
      <w:tr w:rsidR="00140951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36.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</w:tr>
      <w:tr w:rsidR="00140951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37.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</w:tr>
      <w:tr w:rsidR="00140951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38.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</w:tr>
      <w:tr w:rsidR="00140951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39.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</w:tr>
      <w:tr w:rsidR="00140951">
        <w:trPr>
          <w:trHeight w:hRule="exact" w:val="4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40.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</w:tr>
    </w:tbl>
    <w:p w:rsidR="00140951" w:rsidRDefault="00140951">
      <w:pPr>
        <w:autoSpaceDE w:val="0"/>
        <w:autoSpaceDN w:val="0"/>
        <w:spacing w:after="0" w:line="14" w:lineRule="exact"/>
      </w:pPr>
    </w:p>
    <w:p w:rsidR="00140951" w:rsidRDefault="00140951">
      <w:pPr>
        <w:sectPr w:rsidR="00140951">
          <w:pgSz w:w="11900" w:h="16840"/>
          <w:pgMar w:top="284" w:right="650" w:bottom="32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40951" w:rsidRDefault="00140951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302"/>
        <w:gridCol w:w="732"/>
        <w:gridCol w:w="1620"/>
        <w:gridCol w:w="1668"/>
        <w:gridCol w:w="1236"/>
        <w:gridCol w:w="1490"/>
      </w:tblGrid>
      <w:tr w:rsidR="00140951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41.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</w:tr>
      <w:tr w:rsidR="00140951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42.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</w:tr>
      <w:tr w:rsidR="00140951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43.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</w:tr>
      <w:tr w:rsidR="00140951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44.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</w:tr>
      <w:tr w:rsidR="00140951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45.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</w:tr>
      <w:tr w:rsidR="00140951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46.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</w:tr>
      <w:tr w:rsidR="00140951">
        <w:trPr>
          <w:trHeight w:hRule="exact" w:val="49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47.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</w:tr>
      <w:tr w:rsidR="00140951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48.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</w:tr>
      <w:tr w:rsidR="00140951">
        <w:trPr>
          <w:trHeight w:hRule="exact" w:val="492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49.</w:t>
            </w:r>
          </w:p>
        </w:tc>
        <w:tc>
          <w:tcPr>
            <w:tcW w:w="330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7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49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</w:tr>
      <w:tr w:rsidR="00140951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50.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</w:tr>
      <w:tr w:rsidR="00140951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51.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</w:tr>
      <w:tr w:rsidR="00140951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52.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</w:tr>
      <w:tr w:rsidR="00140951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53.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</w:tr>
      <w:tr w:rsidR="00140951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54.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</w:tr>
      <w:tr w:rsidR="00140951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55.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</w:tr>
      <w:tr w:rsidR="00140951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56.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</w:tr>
      <w:tr w:rsidR="00140951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57.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</w:tr>
      <w:tr w:rsidR="00140951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58.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</w:tr>
      <w:tr w:rsidR="00140951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59.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</w:tr>
      <w:tr w:rsidR="00140951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60.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</w:tr>
      <w:tr w:rsidR="00140951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61.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</w:tr>
      <w:tr w:rsidR="00140951">
        <w:trPr>
          <w:trHeight w:hRule="exact" w:val="49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62.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</w:tr>
      <w:tr w:rsidR="00140951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63.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</w:tr>
      <w:tr w:rsidR="00140951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64.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</w:tr>
      <w:tr w:rsidR="00140951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65.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</w:tr>
      <w:tr w:rsidR="00140951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66.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</w:tr>
      <w:tr w:rsidR="00140951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67.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</w:tr>
      <w:tr w:rsidR="00140951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68.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</w:tr>
      <w:tr w:rsidR="00140951">
        <w:trPr>
          <w:trHeight w:hRule="exact" w:val="808"/>
        </w:trPr>
        <w:tc>
          <w:tcPr>
            <w:tcW w:w="3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Pr="002818D0" w:rsidRDefault="002818D0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2818D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2818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2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0951" w:rsidRDefault="00140951"/>
        </w:tc>
      </w:tr>
    </w:tbl>
    <w:p w:rsidR="00140951" w:rsidRDefault="00140951">
      <w:pPr>
        <w:autoSpaceDE w:val="0"/>
        <w:autoSpaceDN w:val="0"/>
        <w:spacing w:after="0" w:line="14" w:lineRule="exact"/>
      </w:pPr>
    </w:p>
    <w:p w:rsidR="00140951" w:rsidRDefault="00140951">
      <w:pPr>
        <w:sectPr w:rsidR="00140951">
          <w:pgSz w:w="11900" w:h="16840"/>
          <w:pgMar w:top="284" w:right="650" w:bottom="82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40951" w:rsidRDefault="00140951">
      <w:pPr>
        <w:autoSpaceDE w:val="0"/>
        <w:autoSpaceDN w:val="0"/>
        <w:spacing w:after="78" w:line="220" w:lineRule="exact"/>
      </w:pPr>
    </w:p>
    <w:p w:rsidR="00140951" w:rsidRDefault="002818D0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:rsidR="00140951" w:rsidRDefault="002818D0">
      <w:pPr>
        <w:autoSpaceDE w:val="0"/>
        <w:autoSpaceDN w:val="0"/>
        <w:spacing w:before="346"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ОБЯЗАТЕЛЬНЫЕ УЧЕБНЫЕ МАТЕРИАЛЫ ДЛЯ УЧЕНИКА</w:t>
      </w:r>
    </w:p>
    <w:p w:rsidR="00140951" w:rsidRPr="002818D0" w:rsidRDefault="002818D0">
      <w:pPr>
        <w:autoSpaceDE w:val="0"/>
        <w:autoSpaceDN w:val="0"/>
        <w:spacing w:before="166" w:after="0"/>
        <w:ind w:right="144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Русский родной язык, 5 класс/Александрова О.М., Загоровская О.В., Богданов С.И., Вербицкая Л.А., </w:t>
      </w:r>
      <w:proofErr w:type="spellStart"/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Гостева</w:t>
      </w:r>
      <w:proofErr w:type="spellEnd"/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 Ю.Н., </w:t>
      </w:r>
      <w:proofErr w:type="spellStart"/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Добротина</w:t>
      </w:r>
      <w:proofErr w:type="spellEnd"/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 И.Н., </w:t>
      </w:r>
      <w:proofErr w:type="spellStart"/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Нарушевич</w:t>
      </w:r>
      <w:proofErr w:type="spellEnd"/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 А.Г., Казакова Е.И., Васильевых И.П.; АО «</w:t>
      </w:r>
      <w:proofErr w:type="spellStart"/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Издательств</w:t>
      </w:r>
      <w:proofErr w:type="gramStart"/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о«</w:t>
      </w:r>
      <w:proofErr w:type="gramEnd"/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Просвещение</w:t>
      </w:r>
      <w:proofErr w:type="spellEnd"/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»; </w:t>
      </w:r>
      <w:r w:rsidRPr="002818D0">
        <w:rPr>
          <w:lang w:val="ru-RU"/>
        </w:rPr>
        <w:br/>
      </w: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Введите свой вариант:</w:t>
      </w:r>
    </w:p>
    <w:p w:rsidR="00140951" w:rsidRPr="002818D0" w:rsidRDefault="002818D0">
      <w:pPr>
        <w:autoSpaceDE w:val="0"/>
        <w:autoSpaceDN w:val="0"/>
        <w:spacing w:before="262" w:after="0" w:line="230" w:lineRule="auto"/>
        <w:rPr>
          <w:lang w:val="ru-RU"/>
        </w:rPr>
      </w:pPr>
      <w:r w:rsidRPr="002818D0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140951" w:rsidRPr="002818D0" w:rsidRDefault="002818D0">
      <w:pPr>
        <w:autoSpaceDE w:val="0"/>
        <w:autoSpaceDN w:val="0"/>
        <w:spacing w:before="166" w:after="0" w:line="230" w:lineRule="auto"/>
        <w:rPr>
          <w:lang w:val="ru-RU"/>
        </w:rPr>
      </w:pP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Учебное пособие</w:t>
      </w:r>
    </w:p>
    <w:p w:rsidR="00140951" w:rsidRPr="002818D0" w:rsidRDefault="002818D0">
      <w:pPr>
        <w:autoSpaceDE w:val="0"/>
        <w:autoSpaceDN w:val="0"/>
        <w:spacing w:before="264" w:after="0" w:line="230" w:lineRule="auto"/>
        <w:rPr>
          <w:lang w:val="ru-RU"/>
        </w:rPr>
      </w:pPr>
      <w:r w:rsidRPr="002818D0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140951" w:rsidRPr="002818D0" w:rsidRDefault="002818D0">
      <w:pPr>
        <w:autoSpaceDE w:val="0"/>
        <w:autoSpaceDN w:val="0"/>
        <w:spacing w:before="168" w:after="0" w:line="230" w:lineRule="auto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https</w:t>
      </w: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edsoo</w:t>
      </w:r>
      <w:proofErr w:type="spellEnd"/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gramota</w:t>
      </w:r>
      <w:proofErr w:type="spellEnd"/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slovari</w:t>
      </w:r>
      <w:proofErr w:type="spellEnd"/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</w:p>
    <w:p w:rsidR="00140951" w:rsidRPr="002818D0" w:rsidRDefault="00140951">
      <w:pPr>
        <w:rPr>
          <w:lang w:val="ru-RU"/>
        </w:rPr>
        <w:sectPr w:rsidR="00140951" w:rsidRPr="002818D0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40951" w:rsidRPr="002818D0" w:rsidRDefault="00140951">
      <w:pPr>
        <w:autoSpaceDE w:val="0"/>
        <w:autoSpaceDN w:val="0"/>
        <w:spacing w:after="78" w:line="220" w:lineRule="exact"/>
        <w:rPr>
          <w:lang w:val="ru-RU"/>
        </w:rPr>
      </w:pPr>
    </w:p>
    <w:p w:rsidR="00140951" w:rsidRPr="002818D0" w:rsidRDefault="002818D0">
      <w:pPr>
        <w:autoSpaceDE w:val="0"/>
        <w:autoSpaceDN w:val="0"/>
        <w:spacing w:after="0" w:line="230" w:lineRule="auto"/>
        <w:rPr>
          <w:lang w:val="ru-RU"/>
        </w:rPr>
      </w:pPr>
      <w:r w:rsidRPr="002818D0">
        <w:rPr>
          <w:rFonts w:ascii="Times New Roman" w:eastAsia="Times New Roman" w:hAnsi="Times New Roman"/>
          <w:b/>
          <w:color w:val="000000"/>
          <w:sz w:val="24"/>
          <w:lang w:val="ru-RU"/>
        </w:rPr>
        <w:t>МАТЕРИАЛЬНО-ТЕХНИЧЕСКОЕ ОБЕСПЕЧЕНИЕ ОБРАЗОВАТЕЛЬНОГО ПРОЦЕССА</w:t>
      </w:r>
    </w:p>
    <w:p w:rsidR="00140951" w:rsidRPr="002818D0" w:rsidRDefault="002818D0">
      <w:pPr>
        <w:autoSpaceDE w:val="0"/>
        <w:autoSpaceDN w:val="0"/>
        <w:spacing w:before="346" w:after="0" w:line="302" w:lineRule="auto"/>
        <w:ind w:right="7200"/>
        <w:jc w:val="center"/>
        <w:rPr>
          <w:lang w:val="ru-RU"/>
        </w:rPr>
      </w:pPr>
      <w:r w:rsidRPr="002818D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УЧЕБНОЕ ОБОРУДОВАНИЕ </w:t>
      </w:r>
      <w:r w:rsidRPr="002818D0">
        <w:rPr>
          <w:lang w:val="ru-RU"/>
        </w:rPr>
        <w:br/>
      </w: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Мультимедийное оборудование</w:t>
      </w:r>
    </w:p>
    <w:p w:rsidR="00140951" w:rsidRPr="002818D0" w:rsidRDefault="002818D0">
      <w:pPr>
        <w:autoSpaceDE w:val="0"/>
        <w:autoSpaceDN w:val="0"/>
        <w:spacing w:before="262" w:after="0" w:line="302" w:lineRule="auto"/>
        <w:ind w:right="3024"/>
        <w:rPr>
          <w:lang w:val="ru-RU"/>
        </w:rPr>
      </w:pPr>
      <w:r w:rsidRPr="002818D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ОБОРУДОВАНИЕ ДЛЯ ПРОВЕДЕНИЯ ПРАКТИЧЕСКИХ РАБОТ </w:t>
      </w:r>
      <w:r w:rsidRPr="002818D0">
        <w:rPr>
          <w:rFonts w:ascii="Times New Roman" w:eastAsia="Times New Roman" w:hAnsi="Times New Roman"/>
          <w:color w:val="000000"/>
          <w:sz w:val="24"/>
          <w:lang w:val="ru-RU"/>
        </w:rPr>
        <w:t>Мультимедийное оборудование</w:t>
      </w:r>
    </w:p>
    <w:p w:rsidR="00140951" w:rsidRPr="002818D0" w:rsidRDefault="00140951">
      <w:pPr>
        <w:rPr>
          <w:lang w:val="ru-RU"/>
        </w:rPr>
        <w:sectPr w:rsidR="00140951" w:rsidRPr="002818D0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818D0" w:rsidRPr="002818D0" w:rsidRDefault="002818D0">
      <w:pPr>
        <w:rPr>
          <w:lang w:val="ru-RU"/>
        </w:rPr>
      </w:pPr>
    </w:p>
    <w:sectPr w:rsidR="002818D0" w:rsidRPr="002818D0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0775AA"/>
    <w:rsid w:val="00140951"/>
    <w:rsid w:val="0015074B"/>
    <w:rsid w:val="002818D0"/>
    <w:rsid w:val="0029639D"/>
    <w:rsid w:val="002F7987"/>
    <w:rsid w:val="00326F90"/>
    <w:rsid w:val="0043229D"/>
    <w:rsid w:val="008D6053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Balloon Text"/>
    <w:basedOn w:val="a1"/>
    <w:link w:val="aff9"/>
    <w:uiPriority w:val="99"/>
    <w:semiHidden/>
    <w:unhideWhenUsed/>
    <w:rsid w:val="002818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2818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Balloon Text"/>
    <w:basedOn w:val="a1"/>
    <w:link w:val="aff9"/>
    <w:uiPriority w:val="99"/>
    <w:semiHidden/>
    <w:unhideWhenUsed/>
    <w:rsid w:val="002818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2818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6B18DB1-C9FD-4074-8080-C24682E80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8540</Words>
  <Characters>48682</Characters>
  <Application>Microsoft Office Word</Application>
  <DocSecurity>0</DocSecurity>
  <Lines>405</Lines>
  <Paragraphs>114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57108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Учитель</cp:lastModifiedBy>
  <cp:revision>2</cp:revision>
  <cp:lastPrinted>2022-09-12T16:59:00Z</cp:lastPrinted>
  <dcterms:created xsi:type="dcterms:W3CDTF">2023-10-31T05:39:00Z</dcterms:created>
  <dcterms:modified xsi:type="dcterms:W3CDTF">2023-10-31T05:39:00Z</dcterms:modified>
</cp:coreProperties>
</file>